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A1BFD" w14:textId="5CBB1988" w:rsidR="008A48D9" w:rsidRPr="00173D08" w:rsidRDefault="008A48D9">
      <w:pPr>
        <w:spacing w:line="240" w:lineRule="auto"/>
        <w:jc w:val="center"/>
        <w:rPr>
          <w:rFonts w:ascii="Segoe UI" w:hAnsi="Segoe UI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34"/>
        <w:gridCol w:w="2111"/>
        <w:gridCol w:w="1752"/>
        <w:gridCol w:w="2895"/>
        <w:gridCol w:w="2957"/>
        <w:gridCol w:w="2395"/>
        <w:gridCol w:w="1413"/>
        <w:gridCol w:w="1301"/>
      </w:tblGrid>
      <w:tr w:rsidR="00173D08" w:rsidRPr="00173D08" w14:paraId="7909DAA3" w14:textId="77777777" w:rsidTr="00173D08">
        <w:trPr>
          <w:trHeight w:val="283"/>
        </w:trPr>
        <w:tc>
          <w:tcPr>
            <w:tcW w:w="7196" w:type="dxa"/>
            <w:shd w:val="clear" w:color="auto" w:fill="D1E2FF"/>
            <w:vAlign w:val="center"/>
          </w:tcPr>
          <w:p w14:paraId="34B0B37E" w14:textId="4A7F44E9" w:rsidR="00173D08" w:rsidRPr="00173D08" w:rsidRDefault="00173D08" w:rsidP="00173D08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Project / Title</w:t>
            </w:r>
          </w:p>
        </w:tc>
        <w:tc>
          <w:tcPr>
            <w:tcW w:w="2126" w:type="dxa"/>
            <w:shd w:val="clear" w:color="auto" w:fill="D1E2FF"/>
            <w:vAlign w:val="center"/>
          </w:tcPr>
          <w:p w14:paraId="79E2C8E7" w14:textId="3FA4F8E8" w:rsidR="00173D08" w:rsidRPr="00173D08" w:rsidRDefault="00173D08" w:rsidP="00173D08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Area / Line</w:t>
            </w:r>
          </w:p>
        </w:tc>
        <w:tc>
          <w:tcPr>
            <w:tcW w:w="1761" w:type="dxa"/>
            <w:shd w:val="clear" w:color="auto" w:fill="D1E2FF"/>
            <w:vAlign w:val="center"/>
          </w:tcPr>
          <w:p w14:paraId="0C4247D9" w14:textId="60245FA0" w:rsidR="00173D08" w:rsidRPr="00173D08" w:rsidRDefault="00173D08" w:rsidP="00173D08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Owner</w:t>
            </w:r>
          </w:p>
        </w:tc>
        <w:tc>
          <w:tcPr>
            <w:tcW w:w="2917" w:type="dxa"/>
            <w:shd w:val="clear" w:color="auto" w:fill="D1E2FF"/>
            <w:vAlign w:val="center"/>
          </w:tcPr>
          <w:p w14:paraId="65CB021B" w14:textId="662656D9" w:rsidR="00173D08" w:rsidRPr="00173D08" w:rsidRDefault="00173D08" w:rsidP="00173D08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Team</w:t>
            </w:r>
          </w:p>
        </w:tc>
        <w:tc>
          <w:tcPr>
            <w:tcW w:w="2977" w:type="dxa"/>
            <w:shd w:val="clear" w:color="auto" w:fill="D1E2FF"/>
            <w:vAlign w:val="center"/>
          </w:tcPr>
          <w:p w14:paraId="381CC171" w14:textId="77777777" w:rsidR="00173D08" w:rsidRPr="00173D08" w:rsidRDefault="00173D08" w:rsidP="00173D08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Linked KPIs (SQDCP)</w:t>
            </w:r>
          </w:p>
        </w:tc>
        <w:tc>
          <w:tcPr>
            <w:tcW w:w="2409" w:type="dxa"/>
            <w:shd w:val="clear" w:color="auto" w:fill="D1E2FF"/>
            <w:vAlign w:val="center"/>
          </w:tcPr>
          <w:p w14:paraId="4235DAA7" w14:textId="77777777" w:rsidR="00173D08" w:rsidRPr="00173D08" w:rsidRDefault="00173D08" w:rsidP="00173D08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Sponsor</w:t>
            </w:r>
          </w:p>
        </w:tc>
        <w:tc>
          <w:tcPr>
            <w:tcW w:w="1418" w:type="dxa"/>
            <w:shd w:val="clear" w:color="auto" w:fill="D1E2FF"/>
            <w:vAlign w:val="center"/>
          </w:tcPr>
          <w:p w14:paraId="271200E7" w14:textId="77777777" w:rsidR="00173D08" w:rsidRPr="00173D08" w:rsidRDefault="00173D08" w:rsidP="00173D08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Version</w:t>
            </w:r>
          </w:p>
        </w:tc>
        <w:tc>
          <w:tcPr>
            <w:tcW w:w="1308" w:type="dxa"/>
            <w:shd w:val="clear" w:color="auto" w:fill="D1E2FF"/>
            <w:vAlign w:val="center"/>
          </w:tcPr>
          <w:p w14:paraId="78B95549" w14:textId="69A81930" w:rsidR="00173D08" w:rsidRPr="00173D08" w:rsidRDefault="00173D08" w:rsidP="00173D08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Date</w:t>
            </w:r>
          </w:p>
        </w:tc>
      </w:tr>
      <w:tr w:rsidR="00173D08" w:rsidRPr="00F4677F" w14:paraId="52E49EFD" w14:textId="77777777" w:rsidTr="00173D08">
        <w:trPr>
          <w:trHeight w:val="454"/>
        </w:trPr>
        <w:tc>
          <w:tcPr>
            <w:tcW w:w="7196" w:type="dxa"/>
            <w:vAlign w:val="center"/>
          </w:tcPr>
          <w:p w14:paraId="0A1588A4" w14:textId="07C878A6" w:rsidR="00173D08" w:rsidRPr="00F4677F" w:rsidRDefault="00173D08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14:paraId="7727C4EE" w14:textId="77777777" w:rsidR="00173D08" w:rsidRPr="00F4677F" w:rsidRDefault="00173D08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  <w:tc>
          <w:tcPr>
            <w:tcW w:w="1761" w:type="dxa"/>
            <w:vAlign w:val="center"/>
          </w:tcPr>
          <w:p w14:paraId="4BBAD7FF" w14:textId="77777777" w:rsidR="00173D08" w:rsidRPr="00F4677F" w:rsidRDefault="00173D08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  <w:tc>
          <w:tcPr>
            <w:tcW w:w="2917" w:type="dxa"/>
            <w:vAlign w:val="center"/>
          </w:tcPr>
          <w:p w14:paraId="59FD1D17" w14:textId="77777777" w:rsidR="00173D08" w:rsidRPr="00F4677F" w:rsidRDefault="00173D08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vAlign w:val="center"/>
          </w:tcPr>
          <w:p w14:paraId="5E51D1D2" w14:textId="77777777" w:rsidR="00173D08" w:rsidRPr="00F4677F" w:rsidRDefault="00173D08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  <w:vAlign w:val="center"/>
          </w:tcPr>
          <w:p w14:paraId="03EB56A9" w14:textId="77777777" w:rsidR="00173D08" w:rsidRPr="00F4677F" w:rsidRDefault="00173D08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76683E0C" w14:textId="77777777" w:rsidR="00173D08" w:rsidRPr="00F4677F" w:rsidRDefault="00173D08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vAlign w:val="center"/>
          </w:tcPr>
          <w:p w14:paraId="18215C74" w14:textId="77777777" w:rsidR="00173D08" w:rsidRPr="00F4677F" w:rsidRDefault="00173D08" w:rsidP="00173D08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</w:tr>
    </w:tbl>
    <w:p w14:paraId="27B42960" w14:textId="77777777" w:rsidR="008A48D9" w:rsidRPr="00173D08" w:rsidRDefault="008A48D9">
      <w:pPr>
        <w:rPr>
          <w:rFonts w:ascii="Segoe UI" w:hAnsi="Segoe UI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0"/>
        <w:gridCol w:w="10978"/>
      </w:tblGrid>
      <w:tr w:rsidR="008A48D9" w:rsidRPr="00173D08" w14:paraId="36127B56" w14:textId="77777777" w:rsidTr="0048246B">
        <w:trPr>
          <w:trHeight w:val="283"/>
        </w:trPr>
        <w:tc>
          <w:tcPr>
            <w:tcW w:w="11055" w:type="dxa"/>
            <w:shd w:val="clear" w:color="auto" w:fill="D1E2FF"/>
            <w:vAlign w:val="center"/>
          </w:tcPr>
          <w:p w14:paraId="45A41D12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>Background / Business case</w:t>
            </w:r>
            <w:r w:rsidRPr="00173D08">
              <w:rPr>
                <w:rFonts w:ascii="Segoe UI" w:hAnsi="Segoe UI" w:cs="Segoe UI"/>
                <w:bCs/>
                <w:sz w:val="20"/>
              </w:rPr>
              <w:t xml:space="preserve"> (why this matters)</w:t>
            </w:r>
          </w:p>
        </w:tc>
        <w:tc>
          <w:tcPr>
            <w:tcW w:w="11055" w:type="dxa"/>
            <w:shd w:val="clear" w:color="auto" w:fill="D1E2FF"/>
            <w:vAlign w:val="center"/>
          </w:tcPr>
          <w:p w14:paraId="43FC032C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>Goal / Target condition</w:t>
            </w:r>
            <w:r w:rsidRPr="00173D08">
              <w:rPr>
                <w:rFonts w:ascii="Segoe UI" w:hAnsi="Segoe UI" w:cs="Segoe UI"/>
                <w:bCs/>
                <w:sz w:val="20"/>
              </w:rPr>
              <w:t xml:space="preserve"> (what good looks like)</w:t>
            </w:r>
          </w:p>
        </w:tc>
      </w:tr>
      <w:tr w:rsidR="008A48D9" w:rsidRPr="00173D08" w14:paraId="37AF5B4D" w14:textId="77777777" w:rsidTr="003424B7">
        <w:trPr>
          <w:trHeight w:val="1984"/>
        </w:trPr>
        <w:tc>
          <w:tcPr>
            <w:tcW w:w="11055" w:type="dxa"/>
            <w:vAlign w:val="center"/>
          </w:tcPr>
          <w:p w14:paraId="7E126F99" w14:textId="57FAC5B3" w:rsidR="008A48D9" w:rsidRPr="00173D08" w:rsidRDefault="008A48D9">
            <w:pPr>
              <w:rPr>
                <w:rFonts w:ascii="Segoe UI" w:hAnsi="Segoe UI" w:cs="Segoe UI"/>
              </w:rPr>
            </w:pPr>
          </w:p>
        </w:tc>
        <w:tc>
          <w:tcPr>
            <w:tcW w:w="11055" w:type="dxa"/>
            <w:vAlign w:val="center"/>
          </w:tcPr>
          <w:p w14:paraId="24504D39" w14:textId="77777777" w:rsidR="008A48D9" w:rsidRPr="00173D08" w:rsidRDefault="008A48D9">
            <w:pPr>
              <w:rPr>
                <w:rFonts w:ascii="Segoe UI" w:hAnsi="Segoe UI" w:cs="Segoe UI"/>
              </w:rPr>
            </w:pPr>
          </w:p>
        </w:tc>
      </w:tr>
    </w:tbl>
    <w:p w14:paraId="5D4E5969" w14:textId="77777777" w:rsidR="008A48D9" w:rsidRPr="00173D08" w:rsidRDefault="008A48D9">
      <w:pPr>
        <w:rPr>
          <w:rFonts w:ascii="Segoe UI" w:hAnsi="Segoe UI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8"/>
        <w:gridCol w:w="10980"/>
      </w:tblGrid>
      <w:tr w:rsidR="008A48D9" w:rsidRPr="00173D08" w14:paraId="75C9C4EC" w14:textId="77777777" w:rsidTr="0048246B">
        <w:trPr>
          <w:trHeight w:val="283"/>
        </w:trPr>
        <w:tc>
          <w:tcPr>
            <w:tcW w:w="11055" w:type="dxa"/>
            <w:shd w:val="clear" w:color="auto" w:fill="D1E2FF"/>
            <w:vAlign w:val="center"/>
          </w:tcPr>
          <w:p w14:paraId="21C8F314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>Current condition</w:t>
            </w:r>
            <w:r w:rsidRPr="00173D08">
              <w:rPr>
                <w:rFonts w:ascii="Segoe UI" w:hAnsi="Segoe UI" w:cs="Segoe UI"/>
                <w:bCs/>
                <w:sz w:val="20"/>
              </w:rPr>
              <w:t xml:space="preserve"> (facts, photo/diagram, data)</w:t>
            </w:r>
          </w:p>
        </w:tc>
        <w:tc>
          <w:tcPr>
            <w:tcW w:w="11055" w:type="dxa"/>
            <w:shd w:val="clear" w:color="auto" w:fill="D1E2FF"/>
            <w:vAlign w:val="center"/>
          </w:tcPr>
          <w:p w14:paraId="35220941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>Gap &amp; Scope</w:t>
            </w:r>
            <w:r w:rsidRPr="00173D08">
              <w:rPr>
                <w:rFonts w:ascii="Segoe UI" w:hAnsi="Segoe UI" w:cs="Segoe UI"/>
                <w:bCs/>
                <w:sz w:val="20"/>
              </w:rPr>
              <w:t xml:space="preserve"> (where/when/how big; in/out)</w:t>
            </w:r>
          </w:p>
        </w:tc>
      </w:tr>
      <w:tr w:rsidR="008A48D9" w:rsidRPr="00173D08" w14:paraId="6F5ACA32" w14:textId="77777777" w:rsidTr="00AD27BE">
        <w:trPr>
          <w:trHeight w:val="2778"/>
        </w:trPr>
        <w:tc>
          <w:tcPr>
            <w:tcW w:w="11055" w:type="dxa"/>
            <w:vAlign w:val="center"/>
          </w:tcPr>
          <w:p w14:paraId="5894886B" w14:textId="77777777" w:rsidR="008A48D9" w:rsidRPr="00173D08" w:rsidRDefault="008A48D9">
            <w:pPr>
              <w:rPr>
                <w:rFonts w:ascii="Segoe UI" w:hAnsi="Segoe UI" w:cs="Segoe UI"/>
              </w:rPr>
            </w:pPr>
          </w:p>
        </w:tc>
        <w:tc>
          <w:tcPr>
            <w:tcW w:w="11055" w:type="dxa"/>
            <w:vAlign w:val="center"/>
          </w:tcPr>
          <w:p w14:paraId="55426648" w14:textId="77777777" w:rsidR="008A48D9" w:rsidRPr="00173D08" w:rsidRDefault="008A48D9">
            <w:pPr>
              <w:rPr>
                <w:rFonts w:ascii="Segoe UI" w:hAnsi="Segoe UI" w:cs="Segoe UI"/>
              </w:rPr>
            </w:pPr>
          </w:p>
        </w:tc>
      </w:tr>
    </w:tbl>
    <w:p w14:paraId="79AF2AA7" w14:textId="77777777" w:rsidR="00AD27BE" w:rsidRDefault="00AD27BE" w:rsidP="00174E4F">
      <w:pPr>
        <w:spacing w:after="60" w:line="240" w:lineRule="auto"/>
        <w:rPr>
          <w:rFonts w:ascii="Segoe UI" w:hAnsi="Segoe UI" w:cs="Segoe UI"/>
          <w:b/>
          <w:sz w:val="20"/>
          <w:szCs w:val="20"/>
        </w:rPr>
        <w:sectPr w:rsidR="00AD27BE" w:rsidSect="00AD27BE">
          <w:headerReference w:type="default" r:id="rId8"/>
          <w:footerReference w:type="default" r:id="rId9"/>
          <w:pgSz w:w="23811" w:h="16838"/>
          <w:pgMar w:top="850" w:right="850" w:bottom="850" w:left="993" w:header="720" w:footer="720" w:gutter="0"/>
          <w:cols w:space="720"/>
          <w:docGrid w:linePitch="360"/>
        </w:sectPr>
      </w:pPr>
    </w:p>
    <w:p w14:paraId="248C2BDA" w14:textId="77777777" w:rsidR="008A48D9" w:rsidRPr="00173D08" w:rsidRDefault="002A6843" w:rsidP="00174E4F">
      <w:pPr>
        <w:spacing w:after="60" w:line="240" w:lineRule="auto"/>
        <w:rPr>
          <w:rFonts w:ascii="Segoe UI" w:hAnsi="Segoe UI" w:cs="Segoe UI"/>
          <w:sz w:val="20"/>
          <w:szCs w:val="20"/>
        </w:rPr>
      </w:pPr>
      <w:r w:rsidRPr="00173D08">
        <w:rPr>
          <w:rFonts w:ascii="Segoe UI" w:hAnsi="Segoe UI" w:cs="Segoe UI"/>
          <w:b/>
          <w:sz w:val="20"/>
          <w:szCs w:val="20"/>
        </w:rPr>
        <w:t xml:space="preserve">Root‑cause analysis </w:t>
      </w:r>
      <w:r w:rsidRPr="00173D08">
        <w:rPr>
          <w:rFonts w:ascii="Segoe UI" w:hAnsi="Segoe UI" w:cs="Segoe UI"/>
          <w:bCs/>
          <w:sz w:val="20"/>
          <w:szCs w:val="20"/>
        </w:rPr>
        <w:t>(5‑Why with evidence)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949"/>
        <w:gridCol w:w="807"/>
        <w:gridCol w:w="1764"/>
        <w:gridCol w:w="1763"/>
        <w:gridCol w:w="1743"/>
        <w:gridCol w:w="1797"/>
        <w:gridCol w:w="1945"/>
      </w:tblGrid>
      <w:tr w:rsidR="008A48D9" w:rsidRPr="00173D08" w14:paraId="25AEBD10" w14:textId="77777777" w:rsidTr="00642CA7">
        <w:trPr>
          <w:trHeight w:val="283"/>
        </w:trPr>
        <w:tc>
          <w:tcPr>
            <w:tcW w:w="949" w:type="dxa"/>
            <w:shd w:val="clear" w:color="auto" w:fill="D1E2FF"/>
            <w:vAlign w:val="center"/>
          </w:tcPr>
          <w:p w14:paraId="307AFEF2" w14:textId="77777777" w:rsidR="008A48D9" w:rsidRPr="00173D08" w:rsidRDefault="002A6843" w:rsidP="00173D08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Why #</w:t>
            </w:r>
          </w:p>
        </w:tc>
        <w:tc>
          <w:tcPr>
            <w:tcW w:w="9819" w:type="dxa"/>
            <w:gridSpan w:val="6"/>
            <w:shd w:val="clear" w:color="auto" w:fill="D1E2FF"/>
            <w:vAlign w:val="center"/>
          </w:tcPr>
          <w:p w14:paraId="79935EF4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Observation / Evidence</w:t>
            </w:r>
          </w:p>
        </w:tc>
      </w:tr>
      <w:tr w:rsidR="008A48D9" w:rsidRPr="00173D08" w14:paraId="53C2626E" w14:textId="77777777" w:rsidTr="00642CA7">
        <w:trPr>
          <w:trHeight w:val="283"/>
        </w:trPr>
        <w:tc>
          <w:tcPr>
            <w:tcW w:w="949" w:type="dxa"/>
            <w:vAlign w:val="center"/>
          </w:tcPr>
          <w:p w14:paraId="3B97E38F" w14:textId="77777777" w:rsidR="008A48D9" w:rsidRPr="00173D08" w:rsidRDefault="002A6843" w:rsidP="00173D0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sz w:val="20"/>
                <w:szCs w:val="20"/>
              </w:rPr>
              <w:t>Why 1</w:t>
            </w:r>
          </w:p>
        </w:tc>
        <w:tc>
          <w:tcPr>
            <w:tcW w:w="9819" w:type="dxa"/>
            <w:gridSpan w:val="6"/>
            <w:vAlign w:val="center"/>
          </w:tcPr>
          <w:p w14:paraId="4D01A922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653135F8" w14:textId="77777777" w:rsidTr="00642CA7">
        <w:trPr>
          <w:trHeight w:val="283"/>
        </w:trPr>
        <w:tc>
          <w:tcPr>
            <w:tcW w:w="949" w:type="dxa"/>
            <w:vAlign w:val="center"/>
          </w:tcPr>
          <w:p w14:paraId="6346F112" w14:textId="77777777" w:rsidR="008A48D9" w:rsidRPr="00173D08" w:rsidRDefault="002A6843" w:rsidP="00173D0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sz w:val="20"/>
                <w:szCs w:val="20"/>
              </w:rPr>
              <w:t>Why 2</w:t>
            </w:r>
          </w:p>
        </w:tc>
        <w:tc>
          <w:tcPr>
            <w:tcW w:w="9819" w:type="dxa"/>
            <w:gridSpan w:val="6"/>
            <w:vAlign w:val="center"/>
          </w:tcPr>
          <w:p w14:paraId="339B3AF2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3742F333" w14:textId="77777777" w:rsidTr="00642CA7">
        <w:trPr>
          <w:trHeight w:val="283"/>
        </w:trPr>
        <w:tc>
          <w:tcPr>
            <w:tcW w:w="949" w:type="dxa"/>
            <w:vAlign w:val="center"/>
          </w:tcPr>
          <w:p w14:paraId="2BF0660D" w14:textId="77777777" w:rsidR="008A48D9" w:rsidRPr="00173D08" w:rsidRDefault="002A6843" w:rsidP="00173D0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sz w:val="20"/>
                <w:szCs w:val="20"/>
              </w:rPr>
              <w:t>Why 3</w:t>
            </w:r>
          </w:p>
        </w:tc>
        <w:tc>
          <w:tcPr>
            <w:tcW w:w="9819" w:type="dxa"/>
            <w:gridSpan w:val="6"/>
            <w:vAlign w:val="center"/>
          </w:tcPr>
          <w:p w14:paraId="4087DD56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076CCEEB" w14:textId="77777777" w:rsidTr="00642CA7">
        <w:trPr>
          <w:trHeight w:val="283"/>
        </w:trPr>
        <w:tc>
          <w:tcPr>
            <w:tcW w:w="949" w:type="dxa"/>
            <w:vAlign w:val="center"/>
          </w:tcPr>
          <w:p w14:paraId="1E78C5E5" w14:textId="77777777" w:rsidR="008A48D9" w:rsidRPr="00173D08" w:rsidRDefault="002A6843" w:rsidP="00173D0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sz w:val="20"/>
                <w:szCs w:val="20"/>
              </w:rPr>
              <w:t>Why 4</w:t>
            </w:r>
          </w:p>
        </w:tc>
        <w:tc>
          <w:tcPr>
            <w:tcW w:w="9819" w:type="dxa"/>
            <w:gridSpan w:val="6"/>
            <w:vAlign w:val="center"/>
          </w:tcPr>
          <w:p w14:paraId="1A4C97EB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42CB8986" w14:textId="77777777" w:rsidTr="00642CA7">
        <w:trPr>
          <w:trHeight w:val="283"/>
        </w:trPr>
        <w:tc>
          <w:tcPr>
            <w:tcW w:w="949" w:type="dxa"/>
            <w:vAlign w:val="center"/>
          </w:tcPr>
          <w:p w14:paraId="744AB7DA" w14:textId="77777777" w:rsidR="008A48D9" w:rsidRPr="00173D08" w:rsidRDefault="002A6843" w:rsidP="00173D0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sz w:val="20"/>
                <w:szCs w:val="20"/>
              </w:rPr>
              <w:t>Why 5</w:t>
            </w:r>
          </w:p>
        </w:tc>
        <w:tc>
          <w:tcPr>
            <w:tcW w:w="9819" w:type="dxa"/>
            <w:gridSpan w:val="6"/>
            <w:vAlign w:val="center"/>
          </w:tcPr>
          <w:p w14:paraId="717C2605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42CA7" w:rsidRPr="00173D08" w14:paraId="585E9795" w14:textId="77777777" w:rsidTr="00642CA7">
        <w:trPr>
          <w:trHeight w:val="283"/>
        </w:trPr>
        <w:tc>
          <w:tcPr>
            <w:tcW w:w="1756" w:type="dxa"/>
            <w:gridSpan w:val="2"/>
            <w:shd w:val="clear" w:color="auto" w:fill="D1E2FF"/>
            <w:vAlign w:val="center"/>
          </w:tcPr>
          <w:p w14:paraId="1567AF53" w14:textId="77777777" w:rsidR="008A48D9" w:rsidRPr="00173D08" w:rsidRDefault="002A6843" w:rsidP="00514B69">
            <w:pPr>
              <w:jc w:val="center"/>
              <w:rPr>
                <w:rFonts w:ascii="Segoe UI" w:hAnsi="Segoe UI" w:cs="Segoe UI"/>
                <w:bCs/>
                <w:i/>
                <w:i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i/>
                <w:iCs/>
                <w:sz w:val="20"/>
                <w:szCs w:val="20"/>
              </w:rPr>
              <w:t>Methods</w:t>
            </w:r>
          </w:p>
        </w:tc>
        <w:tc>
          <w:tcPr>
            <w:tcW w:w="1764" w:type="dxa"/>
            <w:shd w:val="clear" w:color="auto" w:fill="D1E2FF"/>
            <w:vAlign w:val="center"/>
          </w:tcPr>
          <w:p w14:paraId="45BDCE3B" w14:textId="77777777" w:rsidR="008A48D9" w:rsidRPr="00173D08" w:rsidRDefault="002A6843" w:rsidP="00514B69">
            <w:pPr>
              <w:jc w:val="center"/>
              <w:rPr>
                <w:rFonts w:ascii="Segoe UI" w:hAnsi="Segoe UI" w:cs="Segoe UI"/>
                <w:bCs/>
                <w:i/>
                <w:i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i/>
                <w:iCs/>
                <w:sz w:val="20"/>
                <w:szCs w:val="20"/>
              </w:rPr>
              <w:t>Machines</w:t>
            </w:r>
          </w:p>
        </w:tc>
        <w:tc>
          <w:tcPr>
            <w:tcW w:w="1763" w:type="dxa"/>
            <w:shd w:val="clear" w:color="auto" w:fill="D1E2FF"/>
            <w:vAlign w:val="center"/>
          </w:tcPr>
          <w:p w14:paraId="1D9D876D" w14:textId="77777777" w:rsidR="008A48D9" w:rsidRPr="00173D08" w:rsidRDefault="002A6843" w:rsidP="00514B69">
            <w:pPr>
              <w:jc w:val="center"/>
              <w:rPr>
                <w:rFonts w:ascii="Segoe UI" w:hAnsi="Segoe UI" w:cs="Segoe UI"/>
                <w:bCs/>
                <w:i/>
                <w:i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i/>
                <w:iCs/>
                <w:sz w:val="20"/>
                <w:szCs w:val="20"/>
              </w:rPr>
              <w:t>Materials</w:t>
            </w:r>
          </w:p>
        </w:tc>
        <w:tc>
          <w:tcPr>
            <w:tcW w:w="1743" w:type="dxa"/>
            <w:shd w:val="clear" w:color="auto" w:fill="D1E2FF"/>
            <w:vAlign w:val="center"/>
          </w:tcPr>
          <w:p w14:paraId="3F6119D8" w14:textId="77777777" w:rsidR="008A48D9" w:rsidRPr="00173D08" w:rsidRDefault="002A6843" w:rsidP="00514B69">
            <w:pPr>
              <w:jc w:val="center"/>
              <w:rPr>
                <w:rFonts w:ascii="Segoe UI" w:hAnsi="Segoe UI" w:cs="Segoe UI"/>
                <w:bCs/>
                <w:i/>
                <w:i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i/>
                <w:iCs/>
                <w:sz w:val="20"/>
                <w:szCs w:val="20"/>
              </w:rPr>
              <w:t>People</w:t>
            </w:r>
          </w:p>
        </w:tc>
        <w:tc>
          <w:tcPr>
            <w:tcW w:w="1797" w:type="dxa"/>
            <w:shd w:val="clear" w:color="auto" w:fill="D1E2FF"/>
            <w:vAlign w:val="center"/>
          </w:tcPr>
          <w:p w14:paraId="0B29449F" w14:textId="77777777" w:rsidR="008A48D9" w:rsidRPr="00173D08" w:rsidRDefault="002A6843" w:rsidP="00514B69">
            <w:pPr>
              <w:jc w:val="center"/>
              <w:rPr>
                <w:rFonts w:ascii="Segoe UI" w:hAnsi="Segoe UI" w:cs="Segoe UI"/>
                <w:bCs/>
                <w:i/>
                <w:i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i/>
                <w:iCs/>
                <w:sz w:val="20"/>
                <w:szCs w:val="20"/>
              </w:rPr>
              <w:t>Measurement</w:t>
            </w:r>
          </w:p>
        </w:tc>
        <w:tc>
          <w:tcPr>
            <w:tcW w:w="1945" w:type="dxa"/>
            <w:shd w:val="clear" w:color="auto" w:fill="D1E2FF"/>
            <w:vAlign w:val="center"/>
          </w:tcPr>
          <w:p w14:paraId="493A305F" w14:textId="77777777" w:rsidR="008A48D9" w:rsidRPr="00173D08" w:rsidRDefault="002A6843" w:rsidP="00514B69">
            <w:pPr>
              <w:jc w:val="center"/>
              <w:rPr>
                <w:rFonts w:ascii="Segoe UI" w:hAnsi="Segoe UI" w:cs="Segoe UI"/>
                <w:bCs/>
                <w:i/>
                <w:i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i/>
                <w:iCs/>
                <w:sz w:val="20"/>
                <w:szCs w:val="20"/>
              </w:rPr>
              <w:t>Environment</w:t>
            </w:r>
          </w:p>
        </w:tc>
      </w:tr>
    </w:tbl>
    <w:p w14:paraId="3FEA1E9F" w14:textId="77777777" w:rsidR="008A48D9" w:rsidRPr="00173D08" w:rsidRDefault="008A48D9">
      <w:pPr>
        <w:rPr>
          <w:rFonts w:ascii="Segoe UI" w:hAnsi="Segoe UI" w:cs="Segoe UI"/>
          <w:sz w:val="20"/>
          <w:szCs w:val="20"/>
        </w:rPr>
      </w:pPr>
    </w:p>
    <w:tbl>
      <w:tblPr>
        <w:tblStyle w:val="TableGrid"/>
        <w:tblW w:w="10802" w:type="dxa"/>
        <w:tblInd w:w="-34" w:type="dxa"/>
        <w:tblLook w:val="04A0" w:firstRow="1" w:lastRow="0" w:firstColumn="1" w:lastColumn="0" w:noHBand="0" w:noVBand="1"/>
      </w:tblPr>
      <w:tblGrid>
        <w:gridCol w:w="3187"/>
        <w:gridCol w:w="1874"/>
        <w:gridCol w:w="1871"/>
        <w:gridCol w:w="1871"/>
        <w:gridCol w:w="1999"/>
      </w:tblGrid>
      <w:tr w:rsidR="00174E4F" w:rsidRPr="00173D08" w14:paraId="38821069" w14:textId="77777777" w:rsidTr="00642CA7">
        <w:trPr>
          <w:trHeight w:val="283"/>
        </w:trPr>
        <w:tc>
          <w:tcPr>
            <w:tcW w:w="3187" w:type="dxa"/>
            <w:shd w:val="clear" w:color="auto" w:fill="D1E2FF"/>
            <w:vAlign w:val="center"/>
          </w:tcPr>
          <w:p w14:paraId="342D43A2" w14:textId="77777777" w:rsidR="00174E4F" w:rsidRPr="00173D08" w:rsidRDefault="00174E4F" w:rsidP="0076297B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/>
                <w:sz w:val="20"/>
                <w:szCs w:val="20"/>
              </w:rPr>
              <w:t>KPI/OPI</w:t>
            </w: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 xml:space="preserve"> (SQDCP)</w:t>
            </w:r>
          </w:p>
        </w:tc>
        <w:tc>
          <w:tcPr>
            <w:tcW w:w="1874" w:type="dxa"/>
            <w:shd w:val="clear" w:color="auto" w:fill="D1E2FF"/>
            <w:vAlign w:val="center"/>
          </w:tcPr>
          <w:p w14:paraId="47887478" w14:textId="77777777" w:rsidR="00174E4F" w:rsidRPr="00173D08" w:rsidRDefault="00174E4F" w:rsidP="0076297B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Baseline</w:t>
            </w:r>
          </w:p>
        </w:tc>
        <w:tc>
          <w:tcPr>
            <w:tcW w:w="1871" w:type="dxa"/>
            <w:shd w:val="clear" w:color="auto" w:fill="D1E2FF"/>
            <w:vAlign w:val="center"/>
          </w:tcPr>
          <w:p w14:paraId="58E8F888" w14:textId="77777777" w:rsidR="00174E4F" w:rsidRPr="00173D08" w:rsidRDefault="00174E4F" w:rsidP="0076297B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Target</w:t>
            </w:r>
          </w:p>
        </w:tc>
        <w:tc>
          <w:tcPr>
            <w:tcW w:w="1871" w:type="dxa"/>
            <w:shd w:val="clear" w:color="auto" w:fill="D1E2FF"/>
            <w:vAlign w:val="center"/>
          </w:tcPr>
          <w:p w14:paraId="7C936A8B" w14:textId="77777777" w:rsidR="00174E4F" w:rsidRPr="00173D08" w:rsidRDefault="00174E4F" w:rsidP="0076297B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Actual (post)</w:t>
            </w:r>
          </w:p>
        </w:tc>
        <w:tc>
          <w:tcPr>
            <w:tcW w:w="1999" w:type="dxa"/>
            <w:shd w:val="clear" w:color="auto" w:fill="D1E2FF"/>
            <w:vAlign w:val="center"/>
          </w:tcPr>
          <w:p w14:paraId="3E6B6157" w14:textId="77777777" w:rsidR="00174E4F" w:rsidRPr="00173D08" w:rsidRDefault="00174E4F" w:rsidP="0076297B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Measured on (date)</w:t>
            </w:r>
          </w:p>
        </w:tc>
      </w:tr>
      <w:tr w:rsidR="00174E4F" w:rsidRPr="00173D08" w14:paraId="3E184245" w14:textId="77777777" w:rsidTr="00642CA7">
        <w:tc>
          <w:tcPr>
            <w:tcW w:w="3187" w:type="dxa"/>
            <w:vAlign w:val="center"/>
          </w:tcPr>
          <w:p w14:paraId="70BC62C2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14:paraId="0625ABC9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71" w:type="dxa"/>
            <w:vAlign w:val="center"/>
          </w:tcPr>
          <w:p w14:paraId="6E3BE282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71" w:type="dxa"/>
            <w:vAlign w:val="center"/>
          </w:tcPr>
          <w:p w14:paraId="0A6D80AD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14:paraId="25EE329C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74E4F" w:rsidRPr="00173D08" w14:paraId="71E34273" w14:textId="77777777" w:rsidTr="00642CA7">
        <w:tc>
          <w:tcPr>
            <w:tcW w:w="3187" w:type="dxa"/>
            <w:vAlign w:val="center"/>
          </w:tcPr>
          <w:p w14:paraId="43B3225D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14:paraId="4A3A26B2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71" w:type="dxa"/>
            <w:vAlign w:val="center"/>
          </w:tcPr>
          <w:p w14:paraId="33EB5D7F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71" w:type="dxa"/>
            <w:vAlign w:val="center"/>
          </w:tcPr>
          <w:p w14:paraId="676E9B04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14:paraId="193DC60B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74E4F" w:rsidRPr="00173D08" w14:paraId="5326E015" w14:textId="77777777" w:rsidTr="00642CA7">
        <w:tc>
          <w:tcPr>
            <w:tcW w:w="3187" w:type="dxa"/>
            <w:vAlign w:val="center"/>
          </w:tcPr>
          <w:p w14:paraId="3679274B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14:paraId="60E54947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71" w:type="dxa"/>
            <w:vAlign w:val="center"/>
          </w:tcPr>
          <w:p w14:paraId="57390B3F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71" w:type="dxa"/>
            <w:vAlign w:val="center"/>
          </w:tcPr>
          <w:p w14:paraId="427163A7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14:paraId="1308C980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74E4F" w:rsidRPr="00173D08" w14:paraId="62B7A873" w14:textId="77777777" w:rsidTr="00642CA7">
        <w:tc>
          <w:tcPr>
            <w:tcW w:w="3187" w:type="dxa"/>
            <w:vAlign w:val="center"/>
          </w:tcPr>
          <w:p w14:paraId="156F6265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14:paraId="6D1E6B38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71" w:type="dxa"/>
            <w:vAlign w:val="center"/>
          </w:tcPr>
          <w:p w14:paraId="43043BD4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71" w:type="dxa"/>
            <w:vAlign w:val="center"/>
          </w:tcPr>
          <w:p w14:paraId="147810DB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14:paraId="5D2B570E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13AD4F7A" w14:textId="1607D795" w:rsidR="00174E4F" w:rsidRPr="00173D08" w:rsidRDefault="00174E4F" w:rsidP="00173D08">
      <w:pPr>
        <w:spacing w:after="60" w:line="240" w:lineRule="auto"/>
        <w:ind w:hanging="142"/>
        <w:rPr>
          <w:rFonts w:ascii="Segoe UI" w:hAnsi="Segoe UI" w:cs="Segoe UI"/>
          <w:b/>
          <w:sz w:val="20"/>
          <w:szCs w:val="20"/>
        </w:rPr>
      </w:pPr>
      <w:r w:rsidRPr="00173D08">
        <w:rPr>
          <w:rFonts w:ascii="Segoe UI" w:hAnsi="Segoe UI" w:cs="Segoe UI"/>
          <w:b/>
          <w:sz w:val="20"/>
          <w:szCs w:val="20"/>
        </w:rPr>
        <w:br w:type="column"/>
      </w:r>
      <w:r w:rsidR="00173D08" w:rsidRPr="00173D08">
        <w:rPr>
          <w:rFonts w:ascii="Segoe UI" w:hAnsi="Segoe UI" w:cs="Segoe UI"/>
          <w:b/>
          <w:sz w:val="20"/>
          <w:szCs w:val="20"/>
        </w:rPr>
        <w:t>Actions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335"/>
        <w:gridCol w:w="3789"/>
        <w:gridCol w:w="2356"/>
        <w:gridCol w:w="2350"/>
        <w:gridCol w:w="1121"/>
        <w:gridCol w:w="839"/>
      </w:tblGrid>
      <w:tr w:rsidR="008A48D9" w:rsidRPr="00173D08" w14:paraId="4199A887" w14:textId="77777777" w:rsidTr="00173D08">
        <w:trPr>
          <w:trHeight w:val="283"/>
        </w:trPr>
        <w:tc>
          <w:tcPr>
            <w:tcW w:w="335" w:type="dxa"/>
            <w:shd w:val="clear" w:color="auto" w:fill="D1E2FF"/>
            <w:vAlign w:val="center"/>
          </w:tcPr>
          <w:p w14:paraId="13A59E65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#</w:t>
            </w:r>
          </w:p>
        </w:tc>
        <w:tc>
          <w:tcPr>
            <w:tcW w:w="3838" w:type="dxa"/>
            <w:shd w:val="clear" w:color="auto" w:fill="D1E2FF"/>
            <w:vAlign w:val="center"/>
          </w:tcPr>
          <w:p w14:paraId="53BA39FE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Countermeasure / Experiment</w:t>
            </w:r>
          </w:p>
        </w:tc>
        <w:tc>
          <w:tcPr>
            <w:tcW w:w="2384" w:type="dxa"/>
            <w:shd w:val="clear" w:color="auto" w:fill="D1E2FF"/>
            <w:vAlign w:val="center"/>
          </w:tcPr>
          <w:p w14:paraId="2A4FB30C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Root cause addressed</w:t>
            </w:r>
          </w:p>
        </w:tc>
        <w:tc>
          <w:tcPr>
            <w:tcW w:w="2381" w:type="dxa"/>
            <w:shd w:val="clear" w:color="auto" w:fill="D1E2FF"/>
            <w:vAlign w:val="center"/>
          </w:tcPr>
          <w:p w14:paraId="4E948ACE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Expected effect</w:t>
            </w:r>
          </w:p>
        </w:tc>
        <w:tc>
          <w:tcPr>
            <w:tcW w:w="1128" w:type="dxa"/>
            <w:shd w:val="clear" w:color="auto" w:fill="D1E2FF"/>
            <w:vAlign w:val="center"/>
          </w:tcPr>
          <w:p w14:paraId="339DEA90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Owner</w:t>
            </w:r>
          </w:p>
        </w:tc>
        <w:tc>
          <w:tcPr>
            <w:tcW w:w="845" w:type="dxa"/>
            <w:shd w:val="clear" w:color="auto" w:fill="D1E2FF"/>
            <w:vAlign w:val="center"/>
          </w:tcPr>
          <w:p w14:paraId="4C3C551A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Due</w:t>
            </w:r>
          </w:p>
        </w:tc>
      </w:tr>
      <w:tr w:rsidR="008A48D9" w:rsidRPr="00173D08" w14:paraId="3A3D27F0" w14:textId="77777777" w:rsidTr="00173D08">
        <w:trPr>
          <w:trHeight w:val="283"/>
        </w:trPr>
        <w:tc>
          <w:tcPr>
            <w:tcW w:w="335" w:type="dxa"/>
            <w:vAlign w:val="center"/>
          </w:tcPr>
          <w:p w14:paraId="3EE313F7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38" w:type="dxa"/>
            <w:vAlign w:val="center"/>
          </w:tcPr>
          <w:p w14:paraId="2881CB2A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384" w:type="dxa"/>
            <w:vAlign w:val="center"/>
          </w:tcPr>
          <w:p w14:paraId="165BDB55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5CFA13E2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14:paraId="00D9B44D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3AE6905E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7BF48379" w14:textId="77777777" w:rsidTr="00173D08">
        <w:trPr>
          <w:trHeight w:val="283"/>
        </w:trPr>
        <w:tc>
          <w:tcPr>
            <w:tcW w:w="335" w:type="dxa"/>
            <w:vAlign w:val="center"/>
          </w:tcPr>
          <w:p w14:paraId="5731F38F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38" w:type="dxa"/>
            <w:vAlign w:val="center"/>
          </w:tcPr>
          <w:p w14:paraId="325998D4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384" w:type="dxa"/>
            <w:vAlign w:val="center"/>
          </w:tcPr>
          <w:p w14:paraId="3248DBBA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302238D3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14:paraId="2BEAD0B8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6A55E30E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281571E7" w14:textId="77777777" w:rsidTr="00173D08">
        <w:trPr>
          <w:trHeight w:val="283"/>
        </w:trPr>
        <w:tc>
          <w:tcPr>
            <w:tcW w:w="335" w:type="dxa"/>
            <w:vAlign w:val="center"/>
          </w:tcPr>
          <w:p w14:paraId="6E64AEAB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38" w:type="dxa"/>
            <w:vAlign w:val="center"/>
          </w:tcPr>
          <w:p w14:paraId="278DBDC0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384" w:type="dxa"/>
            <w:vAlign w:val="center"/>
          </w:tcPr>
          <w:p w14:paraId="03B52A52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58254EC6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14:paraId="2A4BEA9B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3D740CA2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3DDCC200" w14:textId="77777777" w:rsidTr="00173D08">
        <w:trPr>
          <w:trHeight w:val="283"/>
        </w:trPr>
        <w:tc>
          <w:tcPr>
            <w:tcW w:w="335" w:type="dxa"/>
            <w:vAlign w:val="center"/>
          </w:tcPr>
          <w:p w14:paraId="59BF7698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38" w:type="dxa"/>
            <w:vAlign w:val="center"/>
          </w:tcPr>
          <w:p w14:paraId="21359098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384" w:type="dxa"/>
            <w:vAlign w:val="center"/>
          </w:tcPr>
          <w:p w14:paraId="1EF8D5DC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4B312D11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14:paraId="389ABE57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2384EF4A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4C89C95A" w14:textId="77777777" w:rsidTr="00173D08">
        <w:trPr>
          <w:trHeight w:val="283"/>
        </w:trPr>
        <w:tc>
          <w:tcPr>
            <w:tcW w:w="335" w:type="dxa"/>
            <w:vAlign w:val="center"/>
          </w:tcPr>
          <w:p w14:paraId="590B44DA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38" w:type="dxa"/>
            <w:vAlign w:val="center"/>
          </w:tcPr>
          <w:p w14:paraId="205D4AA5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384" w:type="dxa"/>
            <w:vAlign w:val="center"/>
          </w:tcPr>
          <w:p w14:paraId="3605618D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077C2E40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14:paraId="4207006D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21A831C3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0206ED99" w14:textId="77777777" w:rsidTr="00173D08">
        <w:trPr>
          <w:trHeight w:val="283"/>
        </w:trPr>
        <w:tc>
          <w:tcPr>
            <w:tcW w:w="335" w:type="dxa"/>
            <w:vAlign w:val="center"/>
          </w:tcPr>
          <w:p w14:paraId="5CFE4E6C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38" w:type="dxa"/>
            <w:vAlign w:val="center"/>
          </w:tcPr>
          <w:p w14:paraId="23135F13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384" w:type="dxa"/>
            <w:vAlign w:val="center"/>
          </w:tcPr>
          <w:p w14:paraId="39332D93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7B6839CA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14:paraId="687DEEF8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42459236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2038C9F7" w14:textId="77777777" w:rsidR="008A48D9" w:rsidRPr="00173D08" w:rsidRDefault="008A48D9">
      <w:pPr>
        <w:rPr>
          <w:rFonts w:ascii="Segoe UI" w:hAnsi="Segoe UI" w:cs="Segoe UI"/>
          <w:sz w:val="20"/>
          <w:szCs w:val="20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3655"/>
        <w:gridCol w:w="3345"/>
        <w:gridCol w:w="2787"/>
        <w:gridCol w:w="1003"/>
      </w:tblGrid>
      <w:tr w:rsidR="008A48D9" w:rsidRPr="00173D08" w14:paraId="13983A3F" w14:textId="77777777" w:rsidTr="0048246B">
        <w:trPr>
          <w:trHeight w:val="283"/>
        </w:trPr>
        <w:tc>
          <w:tcPr>
            <w:tcW w:w="3701" w:type="dxa"/>
            <w:shd w:val="clear" w:color="auto" w:fill="D1E2FF"/>
            <w:vAlign w:val="center"/>
          </w:tcPr>
          <w:p w14:paraId="3DA8D981" w14:textId="77777777" w:rsidR="008A48D9" w:rsidRPr="00173D08" w:rsidRDefault="002A6843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/>
                <w:sz w:val="20"/>
                <w:szCs w:val="20"/>
              </w:rPr>
              <w:t>Risk / Side‑effect</w:t>
            </w:r>
          </w:p>
        </w:tc>
        <w:tc>
          <w:tcPr>
            <w:tcW w:w="3387" w:type="dxa"/>
            <w:shd w:val="clear" w:color="auto" w:fill="D1E2FF"/>
            <w:vAlign w:val="center"/>
          </w:tcPr>
          <w:p w14:paraId="11ACFC5D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Mitigation</w:t>
            </w:r>
          </w:p>
        </w:tc>
        <w:tc>
          <w:tcPr>
            <w:tcW w:w="2816" w:type="dxa"/>
            <w:shd w:val="clear" w:color="auto" w:fill="D1E2FF"/>
            <w:vAlign w:val="center"/>
          </w:tcPr>
          <w:p w14:paraId="345A2EBD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Comms needed (who/when)</w:t>
            </w:r>
          </w:p>
        </w:tc>
        <w:tc>
          <w:tcPr>
            <w:tcW w:w="1007" w:type="dxa"/>
            <w:shd w:val="clear" w:color="auto" w:fill="D1E2FF"/>
            <w:vAlign w:val="center"/>
          </w:tcPr>
          <w:p w14:paraId="02BFCFEC" w14:textId="77777777" w:rsidR="008A48D9" w:rsidRPr="00173D08" w:rsidRDefault="002A6843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Owner</w:t>
            </w:r>
          </w:p>
        </w:tc>
      </w:tr>
      <w:tr w:rsidR="008A48D9" w:rsidRPr="00173D08" w14:paraId="3D822EB1" w14:textId="77777777" w:rsidTr="00173D08">
        <w:tc>
          <w:tcPr>
            <w:tcW w:w="3701" w:type="dxa"/>
            <w:vAlign w:val="center"/>
          </w:tcPr>
          <w:p w14:paraId="51FF4E7E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4A730CD1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14:paraId="3ABF8DFC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07" w:type="dxa"/>
            <w:vAlign w:val="center"/>
          </w:tcPr>
          <w:p w14:paraId="61B6D124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62A0DD1A" w14:textId="77777777" w:rsidTr="00173D08">
        <w:tc>
          <w:tcPr>
            <w:tcW w:w="3701" w:type="dxa"/>
            <w:vAlign w:val="center"/>
          </w:tcPr>
          <w:p w14:paraId="46460342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06F7D558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14:paraId="6CC046B1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07" w:type="dxa"/>
            <w:vAlign w:val="center"/>
          </w:tcPr>
          <w:p w14:paraId="2764D735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73D08" w:rsidRPr="00173D08" w14:paraId="151FA191" w14:textId="77777777" w:rsidTr="00173D08">
        <w:tc>
          <w:tcPr>
            <w:tcW w:w="3701" w:type="dxa"/>
            <w:vAlign w:val="center"/>
          </w:tcPr>
          <w:p w14:paraId="64CB48EE" w14:textId="77777777" w:rsidR="00173D08" w:rsidRPr="00173D08" w:rsidRDefault="00173D0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65B9BE35" w14:textId="77777777" w:rsidR="00173D08" w:rsidRPr="00173D08" w:rsidRDefault="00173D0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14:paraId="21C2D8BD" w14:textId="77777777" w:rsidR="00173D08" w:rsidRPr="00173D08" w:rsidRDefault="00173D0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07" w:type="dxa"/>
            <w:vAlign w:val="center"/>
          </w:tcPr>
          <w:p w14:paraId="4B018A33" w14:textId="77777777" w:rsidR="00173D08" w:rsidRPr="00173D08" w:rsidRDefault="00173D0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61AB5374" w14:textId="77777777" w:rsidTr="00173D08">
        <w:tc>
          <w:tcPr>
            <w:tcW w:w="3701" w:type="dxa"/>
            <w:vAlign w:val="center"/>
          </w:tcPr>
          <w:p w14:paraId="504F07E9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02EF4AD8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14:paraId="3116E1BD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07" w:type="dxa"/>
            <w:vAlign w:val="center"/>
          </w:tcPr>
          <w:p w14:paraId="55DEDC03" w14:textId="77777777" w:rsidR="008A48D9" w:rsidRPr="00173D08" w:rsidRDefault="008A48D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BF11227" w14:textId="77777777" w:rsidR="00174E4F" w:rsidRPr="00173D08" w:rsidRDefault="00174E4F">
      <w:pPr>
        <w:rPr>
          <w:rFonts w:ascii="Segoe UI" w:hAnsi="Segoe UI" w:cs="Segoe UI"/>
        </w:rPr>
      </w:pPr>
    </w:p>
    <w:p w14:paraId="41C26308" w14:textId="77777777" w:rsidR="00174E4F" w:rsidRPr="00173D08" w:rsidRDefault="00174E4F">
      <w:pPr>
        <w:rPr>
          <w:rFonts w:ascii="Segoe UI" w:hAnsi="Segoe UI" w:cs="Segoe UI"/>
        </w:rPr>
        <w:sectPr w:rsidR="00174E4F" w:rsidRPr="00173D08" w:rsidSect="00AD27BE">
          <w:type w:val="continuous"/>
          <w:pgSz w:w="23811" w:h="16838"/>
          <w:pgMar w:top="850" w:right="850" w:bottom="850" w:left="993" w:header="720" w:footer="720" w:gutter="0"/>
          <w:cols w:num="2" w:space="720"/>
          <w:docGrid w:linePitch="360"/>
        </w:sectPr>
      </w:pPr>
    </w:p>
    <w:tbl>
      <w:tblPr>
        <w:tblStyle w:val="TableGrid"/>
        <w:tblW w:w="21995" w:type="dxa"/>
        <w:tblInd w:w="-34" w:type="dxa"/>
        <w:tblLook w:val="04A0" w:firstRow="1" w:lastRow="0" w:firstColumn="1" w:lastColumn="0" w:noHBand="0" w:noVBand="1"/>
      </w:tblPr>
      <w:tblGrid>
        <w:gridCol w:w="7143"/>
        <w:gridCol w:w="283"/>
        <w:gridCol w:w="7143"/>
        <w:gridCol w:w="283"/>
        <w:gridCol w:w="7143"/>
      </w:tblGrid>
      <w:tr w:rsidR="00173D08" w:rsidRPr="00173D08" w14:paraId="1690BDF8" w14:textId="77777777" w:rsidTr="00642CA7">
        <w:trPr>
          <w:trHeight w:val="283"/>
        </w:trPr>
        <w:tc>
          <w:tcPr>
            <w:tcW w:w="7143" w:type="dxa"/>
            <w:shd w:val="clear" w:color="auto" w:fill="D1E2FF"/>
            <w:vAlign w:val="center"/>
          </w:tcPr>
          <w:p w14:paraId="2CB2D45C" w14:textId="77777777" w:rsidR="00174E4F" w:rsidRPr="00173D08" w:rsidRDefault="00174E4F" w:rsidP="0076297B">
            <w:pPr>
              <w:rPr>
                <w:rFonts w:ascii="Segoe UI" w:hAnsi="Segoe UI" w:cs="Segoe UI"/>
                <w:bCs/>
                <w:sz w:val="20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>Follow‑up checks</w:t>
            </w:r>
            <w:r w:rsidRPr="00173D08">
              <w:rPr>
                <w:rFonts w:ascii="Segoe UI" w:hAnsi="Segoe UI" w:cs="Segoe UI"/>
                <w:bCs/>
                <w:sz w:val="20"/>
              </w:rPr>
              <w:t xml:space="preserve"> (what/when/who)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736B864" w14:textId="77777777" w:rsidR="00174E4F" w:rsidRPr="00173D08" w:rsidRDefault="00174E4F" w:rsidP="0076297B">
            <w:pPr>
              <w:rPr>
                <w:rFonts w:ascii="Segoe UI" w:hAnsi="Segoe UI" w:cs="Segoe UI"/>
                <w:bCs/>
                <w:sz w:val="20"/>
              </w:rPr>
            </w:pPr>
          </w:p>
        </w:tc>
        <w:tc>
          <w:tcPr>
            <w:tcW w:w="7143" w:type="dxa"/>
            <w:shd w:val="clear" w:color="auto" w:fill="D1E2FF"/>
            <w:vAlign w:val="center"/>
          </w:tcPr>
          <w:p w14:paraId="63898CE2" w14:textId="10CF993F" w:rsidR="00174E4F" w:rsidRPr="00173D08" w:rsidRDefault="00174E4F" w:rsidP="0076297B">
            <w:pPr>
              <w:rPr>
                <w:rFonts w:ascii="Segoe UI" w:hAnsi="Segoe UI" w:cs="Segoe UI"/>
                <w:bCs/>
                <w:sz w:val="20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>Standardize</w:t>
            </w:r>
            <w:r w:rsidRPr="00173D08">
              <w:rPr>
                <w:rFonts w:ascii="Segoe UI" w:hAnsi="Segoe UI" w:cs="Segoe UI"/>
                <w:bCs/>
                <w:sz w:val="20"/>
              </w:rPr>
              <w:t xml:space="preserve"> (SOP/OPL updates; training)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AF4B62" w14:textId="77777777" w:rsidR="00174E4F" w:rsidRPr="00173D08" w:rsidRDefault="00174E4F" w:rsidP="0076297B">
            <w:pPr>
              <w:rPr>
                <w:rFonts w:ascii="Segoe UI" w:hAnsi="Segoe UI" w:cs="Segoe UI"/>
                <w:bCs/>
                <w:sz w:val="20"/>
              </w:rPr>
            </w:pPr>
          </w:p>
        </w:tc>
        <w:tc>
          <w:tcPr>
            <w:tcW w:w="7143" w:type="dxa"/>
            <w:shd w:val="clear" w:color="auto" w:fill="D1E2FF"/>
            <w:vAlign w:val="center"/>
          </w:tcPr>
          <w:p w14:paraId="2EEEB489" w14:textId="43DF96F7" w:rsidR="00174E4F" w:rsidRPr="00173D08" w:rsidRDefault="00174E4F" w:rsidP="0076297B">
            <w:pPr>
              <w:rPr>
                <w:rFonts w:ascii="Segoe UI" w:hAnsi="Segoe UI" w:cs="Segoe UI"/>
                <w:b/>
                <w:sz w:val="20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>Lessons learned / next opportunities</w:t>
            </w:r>
          </w:p>
        </w:tc>
      </w:tr>
      <w:tr w:rsidR="00642CA7" w:rsidRPr="00173D08" w14:paraId="49719792" w14:textId="77777777" w:rsidTr="00642CA7">
        <w:trPr>
          <w:trHeight w:val="1191"/>
        </w:trPr>
        <w:tc>
          <w:tcPr>
            <w:tcW w:w="7143" w:type="dxa"/>
            <w:vAlign w:val="center"/>
          </w:tcPr>
          <w:p w14:paraId="49D49089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A755F50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143" w:type="dxa"/>
            <w:vAlign w:val="center"/>
          </w:tcPr>
          <w:p w14:paraId="7AB9AF82" w14:textId="594C9823" w:rsidR="00174E4F" w:rsidRPr="00173D08" w:rsidRDefault="00174E4F" w:rsidP="0076297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1A2E446" w14:textId="77777777" w:rsidR="00174E4F" w:rsidRPr="00173D08" w:rsidRDefault="00174E4F" w:rsidP="0076297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7143" w:type="dxa"/>
            <w:vAlign w:val="center"/>
          </w:tcPr>
          <w:p w14:paraId="408F02F7" w14:textId="26EBDDA6" w:rsidR="00174E4F" w:rsidRPr="00173D08" w:rsidRDefault="00174E4F" w:rsidP="0076297B">
            <w:pPr>
              <w:rPr>
                <w:rFonts w:ascii="Segoe UI" w:hAnsi="Segoe UI" w:cs="Segoe UI"/>
                <w:sz w:val="20"/>
              </w:rPr>
            </w:pPr>
          </w:p>
        </w:tc>
      </w:tr>
    </w:tbl>
    <w:p w14:paraId="29D179A9" w14:textId="77777777" w:rsidR="00AD27BE" w:rsidRDefault="00AD27BE">
      <w:pPr>
        <w:spacing w:line="240" w:lineRule="auto"/>
        <w:jc w:val="center"/>
        <w:rPr>
          <w:rFonts w:ascii="Segoe UI" w:hAnsi="Segoe UI" w:cs="Segoe UI"/>
        </w:rPr>
        <w:sectPr w:rsidR="00AD27BE" w:rsidSect="00AD27BE">
          <w:headerReference w:type="default" r:id="rId10"/>
          <w:type w:val="continuous"/>
          <w:pgSz w:w="23811" w:h="16838"/>
          <w:pgMar w:top="850" w:right="850" w:bottom="850" w:left="993" w:header="720" w:footer="587" w:gutter="0"/>
          <w:cols w:space="720"/>
          <w:docGrid w:linePitch="360"/>
        </w:sectPr>
      </w:pPr>
    </w:p>
    <w:p w14:paraId="72C3CA0F" w14:textId="6578D77E" w:rsidR="008A48D9" w:rsidRDefault="008A48D9">
      <w:pPr>
        <w:spacing w:line="240" w:lineRule="auto"/>
        <w:jc w:val="center"/>
        <w:rPr>
          <w:rFonts w:ascii="Segoe UI" w:hAnsi="Segoe UI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34"/>
        <w:gridCol w:w="2115"/>
        <w:gridCol w:w="1751"/>
        <w:gridCol w:w="5850"/>
        <w:gridCol w:w="2394"/>
        <w:gridCol w:w="1413"/>
        <w:gridCol w:w="1301"/>
      </w:tblGrid>
      <w:tr w:rsidR="0048246B" w:rsidRPr="00173D08" w14:paraId="3D9DCA7C" w14:textId="77777777" w:rsidTr="00AD27BE">
        <w:trPr>
          <w:trHeight w:val="283"/>
        </w:trPr>
        <w:tc>
          <w:tcPr>
            <w:tcW w:w="7134" w:type="dxa"/>
            <w:shd w:val="clear" w:color="auto" w:fill="D1E2FF"/>
            <w:vAlign w:val="center"/>
          </w:tcPr>
          <w:p w14:paraId="6D9D22A7" w14:textId="458B259A" w:rsidR="0048246B" w:rsidRPr="00173D08" w:rsidRDefault="0048246B" w:rsidP="0076297B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Pro</w:t>
            </w:r>
            <w:r>
              <w:rPr>
                <w:rFonts w:ascii="Segoe UI" w:hAnsi="Segoe UI" w:cs="Segoe UI"/>
                <w:bCs/>
                <w:sz w:val="20"/>
              </w:rPr>
              <w:t>posal</w:t>
            </w:r>
            <w:r w:rsidRPr="00173D08">
              <w:rPr>
                <w:rFonts w:ascii="Segoe UI" w:hAnsi="Segoe UI" w:cs="Segoe UI"/>
                <w:bCs/>
                <w:sz w:val="20"/>
              </w:rPr>
              <w:t xml:space="preserve"> / Title</w:t>
            </w:r>
          </w:p>
        </w:tc>
        <w:tc>
          <w:tcPr>
            <w:tcW w:w="2115" w:type="dxa"/>
            <w:shd w:val="clear" w:color="auto" w:fill="D1E2FF"/>
            <w:vAlign w:val="center"/>
          </w:tcPr>
          <w:p w14:paraId="4047607F" w14:textId="3976C2C6" w:rsidR="0048246B" w:rsidRPr="00173D08" w:rsidRDefault="0048246B" w:rsidP="0076297B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 xml:space="preserve">Area / </w:t>
            </w:r>
            <w:r>
              <w:rPr>
                <w:rFonts w:ascii="Segoe UI" w:hAnsi="Segoe UI" w:cs="Segoe UI"/>
                <w:bCs/>
                <w:sz w:val="20"/>
              </w:rPr>
              <w:t>Function</w:t>
            </w:r>
          </w:p>
        </w:tc>
        <w:tc>
          <w:tcPr>
            <w:tcW w:w="1751" w:type="dxa"/>
            <w:shd w:val="clear" w:color="auto" w:fill="D1E2FF"/>
            <w:vAlign w:val="center"/>
          </w:tcPr>
          <w:p w14:paraId="0D4DBD7C" w14:textId="77777777" w:rsidR="0048246B" w:rsidRPr="00173D08" w:rsidRDefault="0048246B" w:rsidP="0076297B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Owner</w:t>
            </w:r>
          </w:p>
        </w:tc>
        <w:tc>
          <w:tcPr>
            <w:tcW w:w="5850" w:type="dxa"/>
            <w:shd w:val="clear" w:color="auto" w:fill="D1E2FF"/>
            <w:vAlign w:val="center"/>
          </w:tcPr>
          <w:p w14:paraId="731C9AB8" w14:textId="0972C697" w:rsidR="0048246B" w:rsidRPr="00173D08" w:rsidRDefault="0048246B" w:rsidP="0076297B">
            <w:pPr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Stakeholders</w:t>
            </w:r>
          </w:p>
        </w:tc>
        <w:tc>
          <w:tcPr>
            <w:tcW w:w="2394" w:type="dxa"/>
            <w:shd w:val="clear" w:color="auto" w:fill="D1E2FF"/>
            <w:vAlign w:val="center"/>
          </w:tcPr>
          <w:p w14:paraId="2B688965" w14:textId="77777777" w:rsidR="0048246B" w:rsidRPr="00173D08" w:rsidRDefault="0048246B" w:rsidP="0076297B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Sponsor</w:t>
            </w:r>
          </w:p>
        </w:tc>
        <w:tc>
          <w:tcPr>
            <w:tcW w:w="1413" w:type="dxa"/>
            <w:shd w:val="clear" w:color="auto" w:fill="D1E2FF"/>
            <w:vAlign w:val="center"/>
          </w:tcPr>
          <w:p w14:paraId="646BA79A" w14:textId="77777777" w:rsidR="0048246B" w:rsidRPr="00173D08" w:rsidRDefault="0048246B" w:rsidP="0076297B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Version</w:t>
            </w:r>
          </w:p>
        </w:tc>
        <w:tc>
          <w:tcPr>
            <w:tcW w:w="1301" w:type="dxa"/>
            <w:shd w:val="clear" w:color="auto" w:fill="D1E2FF"/>
            <w:vAlign w:val="center"/>
          </w:tcPr>
          <w:p w14:paraId="1109BCD4" w14:textId="77777777" w:rsidR="0048246B" w:rsidRPr="00173D08" w:rsidRDefault="0048246B" w:rsidP="0076297B">
            <w:pPr>
              <w:rPr>
                <w:rFonts w:ascii="Segoe UI" w:hAnsi="Segoe UI" w:cs="Segoe UI"/>
                <w:bCs/>
              </w:rPr>
            </w:pPr>
            <w:r w:rsidRPr="00173D08">
              <w:rPr>
                <w:rFonts w:ascii="Segoe UI" w:hAnsi="Segoe UI" w:cs="Segoe UI"/>
                <w:bCs/>
                <w:sz w:val="20"/>
              </w:rPr>
              <w:t>Date</w:t>
            </w:r>
          </w:p>
        </w:tc>
      </w:tr>
      <w:tr w:rsidR="0048246B" w:rsidRPr="00173D08" w14:paraId="71B2661F" w14:textId="77777777" w:rsidTr="00AD27BE">
        <w:trPr>
          <w:trHeight w:val="454"/>
        </w:trPr>
        <w:tc>
          <w:tcPr>
            <w:tcW w:w="7134" w:type="dxa"/>
            <w:vAlign w:val="center"/>
          </w:tcPr>
          <w:p w14:paraId="696DDD19" w14:textId="2139DB12" w:rsidR="0048246B" w:rsidRPr="00F4677F" w:rsidRDefault="0048246B" w:rsidP="0076297B">
            <w:pPr>
              <w:jc w:val="both"/>
              <w:rPr>
                <w:rFonts w:ascii="Segoe UI" w:hAnsi="Segoe UI" w:cs="Segoe UI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center"/>
          </w:tcPr>
          <w:p w14:paraId="36C7F10F" w14:textId="77777777" w:rsidR="0048246B" w:rsidRPr="00173D08" w:rsidRDefault="0048246B" w:rsidP="0076297B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1751" w:type="dxa"/>
            <w:vAlign w:val="center"/>
          </w:tcPr>
          <w:p w14:paraId="2F779249" w14:textId="77777777" w:rsidR="0048246B" w:rsidRPr="00173D08" w:rsidRDefault="0048246B" w:rsidP="0076297B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5850" w:type="dxa"/>
            <w:vAlign w:val="center"/>
          </w:tcPr>
          <w:p w14:paraId="70504E2A" w14:textId="77777777" w:rsidR="0048246B" w:rsidRPr="00173D08" w:rsidRDefault="0048246B" w:rsidP="0076297B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394" w:type="dxa"/>
            <w:vAlign w:val="center"/>
          </w:tcPr>
          <w:p w14:paraId="53D3A4E8" w14:textId="77777777" w:rsidR="0048246B" w:rsidRPr="00173D08" w:rsidRDefault="0048246B" w:rsidP="0076297B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1413" w:type="dxa"/>
            <w:vAlign w:val="center"/>
          </w:tcPr>
          <w:p w14:paraId="796A37A9" w14:textId="77777777" w:rsidR="0048246B" w:rsidRPr="00173D08" w:rsidRDefault="0048246B" w:rsidP="0076297B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1301" w:type="dxa"/>
            <w:vAlign w:val="center"/>
          </w:tcPr>
          <w:p w14:paraId="7AE6575C" w14:textId="77777777" w:rsidR="0048246B" w:rsidRPr="00173D08" w:rsidRDefault="0048246B" w:rsidP="0076297B">
            <w:pPr>
              <w:jc w:val="both"/>
              <w:rPr>
                <w:rFonts w:ascii="Segoe UI" w:hAnsi="Segoe UI" w:cs="Segoe UI"/>
              </w:rPr>
            </w:pPr>
          </w:p>
        </w:tc>
      </w:tr>
    </w:tbl>
    <w:p w14:paraId="1EACFE1B" w14:textId="77777777" w:rsidR="0048246B" w:rsidRPr="00173D08" w:rsidRDefault="0048246B">
      <w:pPr>
        <w:rPr>
          <w:rFonts w:ascii="Segoe UI" w:hAnsi="Segoe UI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0"/>
        <w:gridCol w:w="10978"/>
      </w:tblGrid>
      <w:tr w:rsidR="008A48D9" w:rsidRPr="0048246B" w14:paraId="6F77EB89" w14:textId="77777777">
        <w:tc>
          <w:tcPr>
            <w:tcW w:w="11055" w:type="dxa"/>
            <w:shd w:val="clear" w:color="auto" w:fill="D1E2FF"/>
            <w:vAlign w:val="center"/>
          </w:tcPr>
          <w:p w14:paraId="3EDD41DA" w14:textId="77777777" w:rsidR="008A48D9" w:rsidRPr="0048246B" w:rsidRDefault="002A6843">
            <w:pPr>
              <w:rPr>
                <w:rFonts w:ascii="Segoe UI" w:hAnsi="Segoe UI" w:cs="Segoe UI"/>
                <w:bCs/>
                <w:sz w:val="20"/>
              </w:rPr>
            </w:pPr>
            <w:r w:rsidRPr="0048246B">
              <w:rPr>
                <w:rFonts w:ascii="Segoe UI" w:hAnsi="Segoe UI" w:cs="Segoe UI"/>
                <w:b/>
                <w:sz w:val="20"/>
              </w:rPr>
              <w:t>Problem / Opportunity</w:t>
            </w:r>
            <w:r w:rsidRPr="0048246B">
              <w:rPr>
                <w:rFonts w:ascii="Segoe UI" w:hAnsi="Segoe UI" w:cs="Segoe UI"/>
                <w:bCs/>
                <w:sz w:val="20"/>
              </w:rPr>
              <w:t xml:space="preserve"> (context &amp; evidence)</w:t>
            </w:r>
          </w:p>
        </w:tc>
        <w:tc>
          <w:tcPr>
            <w:tcW w:w="11055" w:type="dxa"/>
            <w:shd w:val="clear" w:color="auto" w:fill="D1E2FF"/>
            <w:vAlign w:val="center"/>
          </w:tcPr>
          <w:p w14:paraId="49341E36" w14:textId="77777777" w:rsidR="008A48D9" w:rsidRPr="0048246B" w:rsidRDefault="002A6843">
            <w:pPr>
              <w:rPr>
                <w:rFonts w:ascii="Segoe UI" w:hAnsi="Segoe UI" w:cs="Segoe UI"/>
                <w:b/>
                <w:sz w:val="20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 xml:space="preserve">Objective </w:t>
            </w:r>
            <w:r w:rsidRPr="0048246B">
              <w:rPr>
                <w:rFonts w:ascii="Segoe UI" w:hAnsi="Segoe UI" w:cs="Segoe UI"/>
                <w:bCs/>
                <w:sz w:val="20"/>
              </w:rPr>
              <w:t>(what success looks like)</w:t>
            </w:r>
          </w:p>
        </w:tc>
      </w:tr>
      <w:tr w:rsidR="008A48D9" w:rsidRPr="00173D08" w14:paraId="29308EF8" w14:textId="77777777" w:rsidTr="00642CA7">
        <w:trPr>
          <w:trHeight w:val="2154"/>
        </w:trPr>
        <w:tc>
          <w:tcPr>
            <w:tcW w:w="11055" w:type="dxa"/>
            <w:vAlign w:val="center"/>
          </w:tcPr>
          <w:p w14:paraId="6693D284" w14:textId="77777777" w:rsidR="008A48D9" w:rsidRPr="0048246B" w:rsidRDefault="008A48D9">
            <w:pPr>
              <w:rPr>
                <w:rFonts w:ascii="Segoe UI" w:hAnsi="Segoe UI" w:cs="Segoe UI"/>
                <w:bCs/>
              </w:rPr>
            </w:pPr>
          </w:p>
        </w:tc>
        <w:tc>
          <w:tcPr>
            <w:tcW w:w="11055" w:type="dxa"/>
            <w:vAlign w:val="center"/>
          </w:tcPr>
          <w:p w14:paraId="4FFFF396" w14:textId="77777777" w:rsidR="008A48D9" w:rsidRPr="00173D08" w:rsidRDefault="008A48D9">
            <w:pPr>
              <w:rPr>
                <w:rFonts w:ascii="Segoe UI" w:hAnsi="Segoe UI" w:cs="Segoe UI"/>
              </w:rPr>
            </w:pPr>
          </w:p>
        </w:tc>
      </w:tr>
    </w:tbl>
    <w:p w14:paraId="46E992E4" w14:textId="77777777" w:rsidR="008A48D9" w:rsidRPr="00173D08" w:rsidRDefault="008A48D9">
      <w:pPr>
        <w:rPr>
          <w:rFonts w:ascii="Segoe UI" w:hAnsi="Segoe UI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6"/>
        <w:gridCol w:w="10982"/>
      </w:tblGrid>
      <w:tr w:rsidR="008A48D9" w:rsidRPr="0048246B" w14:paraId="16F78236" w14:textId="77777777">
        <w:tc>
          <w:tcPr>
            <w:tcW w:w="11055" w:type="dxa"/>
            <w:shd w:val="clear" w:color="auto" w:fill="D1E2FF"/>
            <w:vAlign w:val="center"/>
          </w:tcPr>
          <w:p w14:paraId="09B503A8" w14:textId="77777777" w:rsidR="008A48D9" w:rsidRPr="0048246B" w:rsidRDefault="002A6843">
            <w:pPr>
              <w:rPr>
                <w:rFonts w:ascii="Segoe UI" w:hAnsi="Segoe UI" w:cs="Segoe UI"/>
                <w:b/>
                <w:sz w:val="20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 xml:space="preserve">Options considered </w:t>
            </w:r>
            <w:r w:rsidRPr="0048246B">
              <w:rPr>
                <w:rFonts w:ascii="Segoe UI" w:hAnsi="Segoe UI" w:cs="Segoe UI"/>
                <w:bCs/>
                <w:sz w:val="20"/>
              </w:rPr>
              <w:t>(with pros/cons &amp; rough cost/effort)</w:t>
            </w:r>
          </w:p>
        </w:tc>
        <w:tc>
          <w:tcPr>
            <w:tcW w:w="11055" w:type="dxa"/>
            <w:shd w:val="clear" w:color="auto" w:fill="D1E2FF"/>
            <w:vAlign w:val="center"/>
          </w:tcPr>
          <w:p w14:paraId="0059FACF" w14:textId="77777777" w:rsidR="008A48D9" w:rsidRPr="0048246B" w:rsidRDefault="002A6843">
            <w:pPr>
              <w:rPr>
                <w:rFonts w:ascii="Segoe UI" w:hAnsi="Segoe UI" w:cs="Segoe UI"/>
                <w:b/>
                <w:sz w:val="20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 xml:space="preserve">Recommendation </w:t>
            </w:r>
            <w:r w:rsidRPr="0048246B">
              <w:rPr>
                <w:rFonts w:ascii="Segoe UI" w:hAnsi="Segoe UI" w:cs="Segoe UI"/>
                <w:bCs/>
                <w:sz w:val="20"/>
              </w:rPr>
              <w:t>(what/why)</w:t>
            </w:r>
          </w:p>
        </w:tc>
      </w:tr>
      <w:tr w:rsidR="008A48D9" w:rsidRPr="00173D08" w14:paraId="2368E14A" w14:textId="77777777" w:rsidTr="00642CA7">
        <w:trPr>
          <w:trHeight w:val="2154"/>
        </w:trPr>
        <w:tc>
          <w:tcPr>
            <w:tcW w:w="11055" w:type="dxa"/>
            <w:vAlign w:val="center"/>
          </w:tcPr>
          <w:p w14:paraId="304B0F23" w14:textId="77777777" w:rsidR="008A48D9" w:rsidRPr="00173D08" w:rsidRDefault="008A48D9">
            <w:pPr>
              <w:rPr>
                <w:rFonts w:ascii="Segoe UI" w:hAnsi="Segoe UI" w:cs="Segoe UI"/>
              </w:rPr>
            </w:pPr>
          </w:p>
        </w:tc>
        <w:tc>
          <w:tcPr>
            <w:tcW w:w="11055" w:type="dxa"/>
            <w:vAlign w:val="center"/>
          </w:tcPr>
          <w:p w14:paraId="4A90786E" w14:textId="77777777" w:rsidR="008A48D9" w:rsidRPr="00173D08" w:rsidRDefault="008A48D9">
            <w:pPr>
              <w:rPr>
                <w:rFonts w:ascii="Segoe UI" w:hAnsi="Segoe UI" w:cs="Segoe UI"/>
              </w:rPr>
            </w:pPr>
          </w:p>
        </w:tc>
      </w:tr>
    </w:tbl>
    <w:p w14:paraId="099798BF" w14:textId="77777777" w:rsidR="008A48D9" w:rsidRPr="00173D08" w:rsidRDefault="008A48D9">
      <w:pPr>
        <w:rPr>
          <w:rFonts w:ascii="Segoe UI" w:hAnsi="Segoe UI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9"/>
        <w:gridCol w:w="10969"/>
      </w:tblGrid>
      <w:tr w:rsidR="008A48D9" w:rsidRPr="00173D08" w14:paraId="45DF6F70" w14:textId="77777777">
        <w:tc>
          <w:tcPr>
            <w:tcW w:w="11055" w:type="dxa"/>
            <w:shd w:val="clear" w:color="auto" w:fill="D1E2FF"/>
            <w:vAlign w:val="center"/>
          </w:tcPr>
          <w:p w14:paraId="17CB8818" w14:textId="6CF194C1" w:rsidR="008A48D9" w:rsidRPr="00173D08" w:rsidRDefault="002A6843">
            <w:pPr>
              <w:rPr>
                <w:rFonts w:ascii="Segoe UI" w:hAnsi="Segoe UI" w:cs="Segoe UI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 xml:space="preserve">Expected benefits </w:t>
            </w:r>
            <w:r w:rsidRPr="000A6B20">
              <w:rPr>
                <w:rFonts w:ascii="Segoe UI" w:hAnsi="Segoe UI" w:cs="Segoe UI"/>
                <w:bCs/>
                <w:sz w:val="20"/>
              </w:rPr>
              <w:t xml:space="preserve">(Safety/Quality/Delivery/Cost/People; include </w:t>
            </w:r>
            <w:r w:rsidR="000A6B20">
              <w:rPr>
                <w:rFonts w:ascii="Segoe UI" w:hAnsi="Segoe UI" w:cs="Segoe UI"/>
                <w:bCs/>
                <w:sz w:val="20"/>
              </w:rPr>
              <w:t>amounts</w:t>
            </w:r>
            <w:r w:rsidRPr="000A6B20">
              <w:rPr>
                <w:rFonts w:ascii="Segoe UI" w:hAnsi="Segoe UI" w:cs="Segoe UI"/>
                <w:bCs/>
                <w:sz w:val="20"/>
              </w:rPr>
              <w:t xml:space="preserve"> where relevant)</w:t>
            </w:r>
          </w:p>
        </w:tc>
        <w:tc>
          <w:tcPr>
            <w:tcW w:w="11055" w:type="dxa"/>
            <w:shd w:val="clear" w:color="auto" w:fill="D1E2FF"/>
            <w:vAlign w:val="center"/>
          </w:tcPr>
          <w:p w14:paraId="7630B6BD" w14:textId="77777777" w:rsidR="008A48D9" w:rsidRPr="00173D08" w:rsidRDefault="002A6843">
            <w:pPr>
              <w:rPr>
                <w:rFonts w:ascii="Segoe UI" w:hAnsi="Segoe UI" w:cs="Segoe UI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>Risks &amp; mitigations</w:t>
            </w:r>
          </w:p>
        </w:tc>
      </w:tr>
      <w:tr w:rsidR="008A48D9" w:rsidRPr="00173D08" w14:paraId="67342410" w14:textId="77777777" w:rsidTr="00642CA7">
        <w:trPr>
          <w:trHeight w:val="2154"/>
        </w:trPr>
        <w:tc>
          <w:tcPr>
            <w:tcW w:w="11055" w:type="dxa"/>
            <w:vAlign w:val="center"/>
          </w:tcPr>
          <w:p w14:paraId="27C3026A" w14:textId="77777777" w:rsidR="008A48D9" w:rsidRPr="00173D08" w:rsidRDefault="008A48D9">
            <w:pPr>
              <w:rPr>
                <w:rFonts w:ascii="Segoe UI" w:hAnsi="Segoe UI" w:cs="Segoe UI"/>
              </w:rPr>
            </w:pPr>
          </w:p>
        </w:tc>
        <w:tc>
          <w:tcPr>
            <w:tcW w:w="11055" w:type="dxa"/>
            <w:vAlign w:val="center"/>
          </w:tcPr>
          <w:p w14:paraId="7F407778" w14:textId="77777777" w:rsidR="008A48D9" w:rsidRPr="00173D08" w:rsidRDefault="008A48D9">
            <w:pPr>
              <w:rPr>
                <w:rFonts w:ascii="Segoe UI" w:hAnsi="Segoe UI" w:cs="Segoe UI"/>
              </w:rPr>
            </w:pPr>
          </w:p>
        </w:tc>
      </w:tr>
    </w:tbl>
    <w:p w14:paraId="4AF904B0" w14:textId="77777777" w:rsidR="000A6B20" w:rsidRDefault="000A6B20">
      <w:pPr>
        <w:rPr>
          <w:rFonts w:ascii="Segoe UI" w:hAnsi="Segoe UI" w:cs="Segoe UI"/>
        </w:rPr>
        <w:sectPr w:rsidR="000A6B20" w:rsidSect="00AD27BE">
          <w:pgSz w:w="23811" w:h="16838"/>
          <w:pgMar w:top="850" w:right="850" w:bottom="850" w:left="993" w:header="720" w:footer="587" w:gutter="0"/>
          <w:cols w:space="720"/>
          <w:docGrid w:linePitch="360"/>
        </w:sectPr>
      </w:pPr>
    </w:p>
    <w:tbl>
      <w:tblPr>
        <w:tblStyle w:val="TableGrid"/>
        <w:tblW w:w="10760" w:type="dxa"/>
        <w:tblLook w:val="04A0" w:firstRow="1" w:lastRow="0" w:firstColumn="1" w:lastColumn="0" w:noHBand="0" w:noVBand="1"/>
      </w:tblPr>
      <w:tblGrid>
        <w:gridCol w:w="3498"/>
        <w:gridCol w:w="1080"/>
        <w:gridCol w:w="1098"/>
        <w:gridCol w:w="1094"/>
        <w:gridCol w:w="2736"/>
        <w:gridCol w:w="1254"/>
      </w:tblGrid>
      <w:tr w:rsidR="008A48D9" w:rsidRPr="00173D08" w14:paraId="25609E30" w14:textId="77777777" w:rsidTr="00642CA7">
        <w:trPr>
          <w:trHeight w:val="283"/>
        </w:trPr>
        <w:tc>
          <w:tcPr>
            <w:tcW w:w="3498" w:type="dxa"/>
            <w:shd w:val="clear" w:color="auto" w:fill="D1E2FF"/>
            <w:vAlign w:val="center"/>
          </w:tcPr>
          <w:p w14:paraId="17BBA641" w14:textId="77777777" w:rsidR="008A48D9" w:rsidRPr="00173D08" w:rsidRDefault="002A6843">
            <w:pPr>
              <w:rPr>
                <w:rFonts w:ascii="Segoe UI" w:hAnsi="Segoe UI" w:cs="Segoe UI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>Task / Milestone</w:t>
            </w:r>
          </w:p>
        </w:tc>
        <w:tc>
          <w:tcPr>
            <w:tcW w:w="1080" w:type="dxa"/>
            <w:shd w:val="clear" w:color="auto" w:fill="D1E2FF"/>
            <w:vAlign w:val="center"/>
          </w:tcPr>
          <w:p w14:paraId="14E5C4C9" w14:textId="77777777" w:rsidR="008A48D9" w:rsidRPr="000A6B20" w:rsidRDefault="002A6843" w:rsidP="000A6B20">
            <w:pPr>
              <w:jc w:val="center"/>
              <w:rPr>
                <w:rFonts w:ascii="Segoe UI" w:hAnsi="Segoe UI" w:cs="Segoe UI"/>
                <w:bCs/>
              </w:rPr>
            </w:pPr>
            <w:r w:rsidRPr="000A6B20">
              <w:rPr>
                <w:rFonts w:ascii="Segoe UI" w:hAnsi="Segoe UI" w:cs="Segoe UI"/>
                <w:bCs/>
                <w:sz w:val="20"/>
              </w:rPr>
              <w:t>Owner</w:t>
            </w:r>
          </w:p>
        </w:tc>
        <w:tc>
          <w:tcPr>
            <w:tcW w:w="1098" w:type="dxa"/>
            <w:shd w:val="clear" w:color="auto" w:fill="D1E2FF"/>
            <w:vAlign w:val="center"/>
          </w:tcPr>
          <w:p w14:paraId="4DBB1D33" w14:textId="77777777" w:rsidR="008A48D9" w:rsidRPr="000A6B20" w:rsidRDefault="002A6843" w:rsidP="000A6B20">
            <w:pPr>
              <w:jc w:val="center"/>
              <w:rPr>
                <w:rFonts w:ascii="Segoe UI" w:hAnsi="Segoe UI" w:cs="Segoe UI"/>
                <w:bCs/>
              </w:rPr>
            </w:pPr>
            <w:r w:rsidRPr="000A6B20">
              <w:rPr>
                <w:rFonts w:ascii="Segoe UI" w:hAnsi="Segoe UI" w:cs="Segoe UI"/>
                <w:bCs/>
                <w:sz w:val="20"/>
              </w:rPr>
              <w:t>Start</w:t>
            </w:r>
          </w:p>
        </w:tc>
        <w:tc>
          <w:tcPr>
            <w:tcW w:w="1094" w:type="dxa"/>
            <w:shd w:val="clear" w:color="auto" w:fill="D1E2FF"/>
            <w:vAlign w:val="center"/>
          </w:tcPr>
          <w:p w14:paraId="1E5C00A0" w14:textId="77777777" w:rsidR="008A48D9" w:rsidRPr="000A6B20" w:rsidRDefault="002A6843" w:rsidP="000A6B20">
            <w:pPr>
              <w:jc w:val="center"/>
              <w:rPr>
                <w:rFonts w:ascii="Segoe UI" w:hAnsi="Segoe UI" w:cs="Segoe UI"/>
                <w:bCs/>
              </w:rPr>
            </w:pPr>
            <w:r w:rsidRPr="000A6B20">
              <w:rPr>
                <w:rFonts w:ascii="Segoe UI" w:hAnsi="Segoe UI" w:cs="Segoe UI"/>
                <w:bCs/>
                <w:sz w:val="20"/>
              </w:rPr>
              <w:t>Due</w:t>
            </w:r>
          </w:p>
        </w:tc>
        <w:tc>
          <w:tcPr>
            <w:tcW w:w="2736" w:type="dxa"/>
            <w:shd w:val="clear" w:color="auto" w:fill="D1E2FF"/>
            <w:vAlign w:val="center"/>
          </w:tcPr>
          <w:p w14:paraId="4A90BE76" w14:textId="77777777" w:rsidR="008A48D9" w:rsidRPr="000A6B20" w:rsidRDefault="002A6843">
            <w:pPr>
              <w:rPr>
                <w:rFonts w:ascii="Segoe UI" w:hAnsi="Segoe UI" w:cs="Segoe UI"/>
                <w:bCs/>
              </w:rPr>
            </w:pPr>
            <w:r w:rsidRPr="000A6B20">
              <w:rPr>
                <w:rFonts w:ascii="Segoe UI" w:hAnsi="Segoe UI" w:cs="Segoe UI"/>
                <w:bCs/>
                <w:sz w:val="20"/>
              </w:rPr>
              <w:t>Dependencies</w:t>
            </w:r>
          </w:p>
        </w:tc>
        <w:tc>
          <w:tcPr>
            <w:tcW w:w="1254" w:type="dxa"/>
            <w:shd w:val="clear" w:color="auto" w:fill="D1E2FF"/>
            <w:vAlign w:val="center"/>
          </w:tcPr>
          <w:p w14:paraId="2DE78185" w14:textId="77777777" w:rsidR="008A48D9" w:rsidRPr="000A6B20" w:rsidRDefault="002A6843" w:rsidP="000A6B20">
            <w:pPr>
              <w:jc w:val="center"/>
              <w:rPr>
                <w:rFonts w:ascii="Segoe UI" w:hAnsi="Segoe UI" w:cs="Segoe UI"/>
                <w:bCs/>
              </w:rPr>
            </w:pPr>
            <w:r w:rsidRPr="000A6B20">
              <w:rPr>
                <w:rFonts w:ascii="Segoe UI" w:hAnsi="Segoe UI" w:cs="Segoe UI"/>
                <w:bCs/>
                <w:sz w:val="20"/>
              </w:rPr>
              <w:t>Status</w:t>
            </w:r>
          </w:p>
        </w:tc>
      </w:tr>
      <w:tr w:rsidR="008A48D9" w:rsidRPr="00173D08" w14:paraId="786F900A" w14:textId="77777777" w:rsidTr="00642CA7">
        <w:trPr>
          <w:trHeight w:val="283"/>
        </w:trPr>
        <w:tc>
          <w:tcPr>
            <w:tcW w:w="3498" w:type="dxa"/>
            <w:vAlign w:val="center"/>
          </w:tcPr>
          <w:p w14:paraId="06A16D3C" w14:textId="77777777" w:rsidR="008A48D9" w:rsidRPr="000A6B20" w:rsidRDefault="008A48D9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9E84972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14:paraId="5F569286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173FFF1D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0D2ACC9C" w14:textId="77777777" w:rsidR="008A48D9" w:rsidRPr="000A6B20" w:rsidRDefault="008A48D9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3DF844AE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0CB87B69" w14:textId="77777777" w:rsidTr="00642CA7">
        <w:trPr>
          <w:trHeight w:val="283"/>
        </w:trPr>
        <w:tc>
          <w:tcPr>
            <w:tcW w:w="3498" w:type="dxa"/>
            <w:vAlign w:val="center"/>
          </w:tcPr>
          <w:p w14:paraId="6AF5BEC0" w14:textId="77777777" w:rsidR="008A48D9" w:rsidRPr="000A6B20" w:rsidRDefault="008A48D9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0A3B3F9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14:paraId="533C4AC5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4B0D5663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59B7E03E" w14:textId="77777777" w:rsidR="008A48D9" w:rsidRPr="000A6B20" w:rsidRDefault="008A48D9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7E2280EA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6B20" w:rsidRPr="00173D08" w14:paraId="02E1B219" w14:textId="77777777" w:rsidTr="00642CA7">
        <w:trPr>
          <w:trHeight w:val="283"/>
        </w:trPr>
        <w:tc>
          <w:tcPr>
            <w:tcW w:w="3498" w:type="dxa"/>
            <w:vAlign w:val="center"/>
          </w:tcPr>
          <w:p w14:paraId="0BA8DF90" w14:textId="77777777" w:rsidR="000A6B20" w:rsidRPr="000A6B20" w:rsidRDefault="000A6B20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8955B7F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14:paraId="44E3FC37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794FA517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7F7D5EC2" w14:textId="77777777" w:rsidR="000A6B20" w:rsidRPr="000A6B20" w:rsidRDefault="000A6B20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07A93EFA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6B20" w:rsidRPr="00173D08" w14:paraId="0992D4AA" w14:textId="77777777" w:rsidTr="00642CA7">
        <w:trPr>
          <w:trHeight w:val="283"/>
        </w:trPr>
        <w:tc>
          <w:tcPr>
            <w:tcW w:w="3498" w:type="dxa"/>
            <w:vAlign w:val="center"/>
          </w:tcPr>
          <w:p w14:paraId="540F2C0C" w14:textId="77777777" w:rsidR="000A6B20" w:rsidRPr="000A6B20" w:rsidRDefault="000A6B20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519AF75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14:paraId="256D194F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6570C490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3231B27D" w14:textId="77777777" w:rsidR="000A6B20" w:rsidRPr="000A6B20" w:rsidRDefault="000A6B20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379927A6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6B20" w:rsidRPr="00173D08" w14:paraId="75BAC95B" w14:textId="77777777" w:rsidTr="00642CA7">
        <w:trPr>
          <w:trHeight w:val="283"/>
        </w:trPr>
        <w:tc>
          <w:tcPr>
            <w:tcW w:w="3498" w:type="dxa"/>
            <w:vAlign w:val="center"/>
          </w:tcPr>
          <w:p w14:paraId="60F52A90" w14:textId="77777777" w:rsidR="000A6B20" w:rsidRPr="000A6B20" w:rsidRDefault="000A6B20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86EC7FB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14:paraId="0CFAB0B8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085A2FBB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06E5C4D8" w14:textId="77777777" w:rsidR="000A6B20" w:rsidRPr="000A6B20" w:rsidRDefault="000A6B20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37BD56E1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6B20" w:rsidRPr="00173D08" w14:paraId="0A359414" w14:textId="77777777" w:rsidTr="00642CA7">
        <w:trPr>
          <w:trHeight w:val="283"/>
        </w:trPr>
        <w:tc>
          <w:tcPr>
            <w:tcW w:w="3498" w:type="dxa"/>
            <w:vAlign w:val="center"/>
          </w:tcPr>
          <w:p w14:paraId="277A222E" w14:textId="77777777" w:rsidR="000A6B20" w:rsidRPr="000A6B20" w:rsidRDefault="000A6B20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37E01ED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14:paraId="641CA8F4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3A8A79E6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6D733D8D" w14:textId="77777777" w:rsidR="000A6B20" w:rsidRPr="000A6B20" w:rsidRDefault="000A6B20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790D319F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48123036" w14:textId="77777777" w:rsidTr="00642CA7">
        <w:trPr>
          <w:trHeight w:val="283"/>
        </w:trPr>
        <w:tc>
          <w:tcPr>
            <w:tcW w:w="3498" w:type="dxa"/>
            <w:vAlign w:val="center"/>
          </w:tcPr>
          <w:p w14:paraId="1C631BED" w14:textId="77777777" w:rsidR="008A48D9" w:rsidRPr="000A6B20" w:rsidRDefault="008A48D9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1331017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14:paraId="3EFD16A6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0E5AC569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4B53FE39" w14:textId="77777777" w:rsidR="008A48D9" w:rsidRPr="000A6B20" w:rsidRDefault="008A48D9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704CA992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17C0EEE9" w14:textId="77777777" w:rsidTr="00642CA7">
        <w:trPr>
          <w:trHeight w:val="283"/>
        </w:trPr>
        <w:tc>
          <w:tcPr>
            <w:tcW w:w="3498" w:type="dxa"/>
            <w:vAlign w:val="center"/>
          </w:tcPr>
          <w:p w14:paraId="7CD0704A" w14:textId="77777777" w:rsidR="008A48D9" w:rsidRPr="000A6B20" w:rsidRDefault="008A48D9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370BD91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14:paraId="77255916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6ED79308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5F30856D" w14:textId="77777777" w:rsidR="008A48D9" w:rsidRPr="000A6B20" w:rsidRDefault="008A48D9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637B999C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67651F3A" w14:textId="77777777" w:rsidTr="00642CA7">
        <w:trPr>
          <w:trHeight w:val="283"/>
        </w:trPr>
        <w:tc>
          <w:tcPr>
            <w:tcW w:w="3498" w:type="dxa"/>
            <w:vAlign w:val="center"/>
          </w:tcPr>
          <w:p w14:paraId="5F9A1013" w14:textId="77777777" w:rsidR="008A48D9" w:rsidRPr="000A6B20" w:rsidRDefault="008A48D9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46781EB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14:paraId="01EFE61F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6B5BED41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40A9C715" w14:textId="77777777" w:rsidR="008A48D9" w:rsidRPr="000A6B20" w:rsidRDefault="008A48D9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4C4753C2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A48D9" w:rsidRPr="00173D08" w14:paraId="467008C5" w14:textId="77777777" w:rsidTr="00642CA7">
        <w:trPr>
          <w:trHeight w:val="283"/>
        </w:trPr>
        <w:tc>
          <w:tcPr>
            <w:tcW w:w="3498" w:type="dxa"/>
            <w:vAlign w:val="center"/>
          </w:tcPr>
          <w:p w14:paraId="2D6BE789" w14:textId="77777777" w:rsidR="008A48D9" w:rsidRPr="000A6B20" w:rsidRDefault="008A48D9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F9E4917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14:paraId="1666B46D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7D246E7E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36" w:type="dxa"/>
            <w:vAlign w:val="center"/>
          </w:tcPr>
          <w:p w14:paraId="79AFE11D" w14:textId="77777777" w:rsidR="008A48D9" w:rsidRPr="000A6B20" w:rsidRDefault="008A48D9" w:rsidP="000A6B20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6B5C13C9" w14:textId="77777777" w:rsidR="008A48D9" w:rsidRPr="000A6B20" w:rsidRDefault="008A48D9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30D460E" w14:textId="77777777" w:rsidR="008A48D9" w:rsidRDefault="008A48D9">
      <w:pPr>
        <w:rPr>
          <w:rFonts w:ascii="Segoe UI" w:hAnsi="Segoe UI" w:cs="Segoe UI"/>
        </w:rPr>
      </w:pPr>
    </w:p>
    <w:tbl>
      <w:tblPr>
        <w:tblStyle w:val="TableGrid"/>
        <w:tblW w:w="10743" w:type="dxa"/>
        <w:tblInd w:w="-116" w:type="dxa"/>
        <w:tblLook w:val="04A0" w:firstRow="1" w:lastRow="0" w:firstColumn="1" w:lastColumn="0" w:noHBand="0" w:noVBand="1"/>
      </w:tblPr>
      <w:tblGrid>
        <w:gridCol w:w="4253"/>
        <w:gridCol w:w="1587"/>
        <w:gridCol w:w="1701"/>
        <w:gridCol w:w="3202"/>
      </w:tblGrid>
      <w:tr w:rsidR="000A6B20" w:rsidRPr="00173D08" w14:paraId="1BFC9D9C" w14:textId="77777777" w:rsidTr="00642CA7">
        <w:trPr>
          <w:trHeight w:val="283"/>
        </w:trPr>
        <w:tc>
          <w:tcPr>
            <w:tcW w:w="4253" w:type="dxa"/>
            <w:shd w:val="clear" w:color="auto" w:fill="D1E2FF"/>
            <w:vAlign w:val="center"/>
          </w:tcPr>
          <w:p w14:paraId="5666AF2C" w14:textId="77777777" w:rsidR="000A6B20" w:rsidRPr="00173D08" w:rsidRDefault="000A6B20" w:rsidP="0076297B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/>
                <w:sz w:val="20"/>
                <w:szCs w:val="20"/>
              </w:rPr>
              <w:t>KPI/OPI</w:t>
            </w: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 xml:space="preserve"> (SQDCP)</w:t>
            </w:r>
          </w:p>
        </w:tc>
        <w:tc>
          <w:tcPr>
            <w:tcW w:w="1587" w:type="dxa"/>
            <w:shd w:val="clear" w:color="auto" w:fill="D1E2FF"/>
            <w:vAlign w:val="center"/>
          </w:tcPr>
          <w:p w14:paraId="3C5AFFE1" w14:textId="77777777" w:rsidR="000A6B20" w:rsidRPr="00173D08" w:rsidRDefault="000A6B20" w:rsidP="000A6B20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Baseline</w:t>
            </w:r>
          </w:p>
        </w:tc>
        <w:tc>
          <w:tcPr>
            <w:tcW w:w="1701" w:type="dxa"/>
            <w:shd w:val="clear" w:color="auto" w:fill="D1E2FF"/>
            <w:vAlign w:val="center"/>
          </w:tcPr>
          <w:p w14:paraId="0A172CDD" w14:textId="77777777" w:rsidR="000A6B20" w:rsidRPr="00173D08" w:rsidRDefault="000A6B20" w:rsidP="000A6B20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 w:rsidRPr="00173D08">
              <w:rPr>
                <w:rFonts w:ascii="Segoe UI" w:hAnsi="Segoe UI" w:cs="Segoe UI"/>
                <w:bCs/>
                <w:sz w:val="20"/>
                <w:szCs w:val="20"/>
              </w:rPr>
              <w:t>Target</w:t>
            </w:r>
          </w:p>
        </w:tc>
        <w:tc>
          <w:tcPr>
            <w:tcW w:w="3202" w:type="dxa"/>
            <w:shd w:val="clear" w:color="auto" w:fill="D1E2FF"/>
            <w:vAlign w:val="center"/>
          </w:tcPr>
          <w:p w14:paraId="23F57E57" w14:textId="6D4875F4" w:rsidR="000A6B20" w:rsidRPr="00173D08" w:rsidRDefault="000A6B20" w:rsidP="0076297B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Data source</w:t>
            </w:r>
          </w:p>
        </w:tc>
      </w:tr>
      <w:tr w:rsidR="000A6B20" w:rsidRPr="00173D08" w14:paraId="77246FC1" w14:textId="77777777" w:rsidTr="00642CA7">
        <w:trPr>
          <w:trHeight w:val="283"/>
        </w:trPr>
        <w:tc>
          <w:tcPr>
            <w:tcW w:w="4253" w:type="dxa"/>
            <w:vAlign w:val="center"/>
          </w:tcPr>
          <w:p w14:paraId="45372085" w14:textId="77777777" w:rsidR="000A6B20" w:rsidRPr="00173D08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14:paraId="6EE766A8" w14:textId="77777777" w:rsidR="000A6B20" w:rsidRPr="00173D08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E5A1ACA" w14:textId="77777777" w:rsidR="000A6B20" w:rsidRPr="00173D08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202" w:type="dxa"/>
            <w:vAlign w:val="center"/>
          </w:tcPr>
          <w:p w14:paraId="41190011" w14:textId="77777777" w:rsidR="000A6B20" w:rsidRPr="00173D08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6B20" w:rsidRPr="00173D08" w14:paraId="6E6EA67F" w14:textId="77777777" w:rsidTr="00642CA7">
        <w:trPr>
          <w:trHeight w:val="283"/>
        </w:trPr>
        <w:tc>
          <w:tcPr>
            <w:tcW w:w="4253" w:type="dxa"/>
            <w:vAlign w:val="center"/>
          </w:tcPr>
          <w:p w14:paraId="4BE02850" w14:textId="77777777" w:rsidR="000A6B20" w:rsidRPr="00173D08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14:paraId="71775FCC" w14:textId="77777777" w:rsidR="000A6B20" w:rsidRPr="00173D08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A3140B" w14:textId="77777777" w:rsidR="000A6B20" w:rsidRPr="00173D08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202" w:type="dxa"/>
            <w:vAlign w:val="center"/>
          </w:tcPr>
          <w:p w14:paraId="03A5104A" w14:textId="77777777" w:rsidR="000A6B20" w:rsidRPr="00173D08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6B20" w:rsidRPr="00173D08" w14:paraId="13854809" w14:textId="77777777" w:rsidTr="00642CA7">
        <w:trPr>
          <w:trHeight w:val="283"/>
        </w:trPr>
        <w:tc>
          <w:tcPr>
            <w:tcW w:w="4253" w:type="dxa"/>
            <w:vAlign w:val="center"/>
          </w:tcPr>
          <w:p w14:paraId="25F63825" w14:textId="77777777" w:rsidR="000A6B20" w:rsidRPr="00173D08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14:paraId="71D4AD65" w14:textId="77777777" w:rsidR="000A6B20" w:rsidRPr="00173D08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0CE040" w14:textId="77777777" w:rsidR="000A6B20" w:rsidRPr="00173D08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202" w:type="dxa"/>
            <w:vAlign w:val="center"/>
          </w:tcPr>
          <w:p w14:paraId="6A6082C2" w14:textId="77777777" w:rsidR="000A6B20" w:rsidRPr="00173D08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6B20" w:rsidRPr="00173D08" w14:paraId="031715C2" w14:textId="77777777" w:rsidTr="00642CA7">
        <w:trPr>
          <w:trHeight w:val="283"/>
        </w:trPr>
        <w:tc>
          <w:tcPr>
            <w:tcW w:w="4253" w:type="dxa"/>
            <w:vAlign w:val="center"/>
          </w:tcPr>
          <w:p w14:paraId="7B2948E6" w14:textId="77777777" w:rsidR="000A6B20" w:rsidRPr="00173D08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14:paraId="79DE9244" w14:textId="77777777" w:rsidR="000A6B20" w:rsidRPr="00173D08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A9E3E80" w14:textId="77777777" w:rsidR="000A6B20" w:rsidRPr="00173D08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202" w:type="dxa"/>
            <w:vAlign w:val="center"/>
          </w:tcPr>
          <w:p w14:paraId="05DCCFA8" w14:textId="77777777" w:rsidR="000A6B20" w:rsidRPr="00173D08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F84839D" w14:textId="77777777" w:rsidR="000A6B20" w:rsidRPr="000A6B20" w:rsidRDefault="000A6B20">
      <w:pPr>
        <w:rPr>
          <w:rFonts w:ascii="Segoe UI" w:hAnsi="Segoe UI" w:cs="Segoe UI"/>
          <w:sz w:val="6"/>
          <w:szCs w:val="6"/>
        </w:rPr>
      </w:pPr>
    </w:p>
    <w:tbl>
      <w:tblPr>
        <w:tblStyle w:val="TableGrid"/>
        <w:tblW w:w="0" w:type="auto"/>
        <w:tblInd w:w="-116" w:type="dxa"/>
        <w:tblLook w:val="04A0" w:firstRow="1" w:lastRow="0" w:firstColumn="1" w:lastColumn="0" w:noHBand="0" w:noVBand="1"/>
      </w:tblPr>
      <w:tblGrid>
        <w:gridCol w:w="3047"/>
        <w:gridCol w:w="4736"/>
        <w:gridCol w:w="1545"/>
        <w:gridCol w:w="1402"/>
      </w:tblGrid>
      <w:tr w:rsidR="000A6B20" w:rsidRPr="00173D08" w14:paraId="0A7BEF7A" w14:textId="77777777" w:rsidTr="000A6B20">
        <w:trPr>
          <w:trHeight w:val="283"/>
        </w:trPr>
        <w:tc>
          <w:tcPr>
            <w:tcW w:w="3075" w:type="dxa"/>
            <w:shd w:val="clear" w:color="auto" w:fill="D1E2FF"/>
            <w:vAlign w:val="center"/>
          </w:tcPr>
          <w:p w14:paraId="13D6A0FA" w14:textId="77777777" w:rsidR="000A6B20" w:rsidRPr="00173D08" w:rsidRDefault="000A6B20" w:rsidP="0076297B">
            <w:pPr>
              <w:rPr>
                <w:rFonts w:ascii="Segoe UI" w:hAnsi="Segoe UI" w:cs="Segoe UI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>Stakeholder / Audience</w:t>
            </w:r>
          </w:p>
        </w:tc>
        <w:tc>
          <w:tcPr>
            <w:tcW w:w="4797" w:type="dxa"/>
            <w:shd w:val="clear" w:color="auto" w:fill="D1E2FF"/>
            <w:vAlign w:val="center"/>
          </w:tcPr>
          <w:p w14:paraId="2BEA4487" w14:textId="77777777" w:rsidR="000A6B20" w:rsidRPr="00173D08" w:rsidRDefault="000A6B20" w:rsidP="0076297B">
            <w:pPr>
              <w:rPr>
                <w:rFonts w:ascii="Segoe UI" w:hAnsi="Segoe UI" w:cs="Segoe UI"/>
              </w:rPr>
            </w:pPr>
            <w:r w:rsidRPr="00173D08">
              <w:rPr>
                <w:rFonts w:ascii="Segoe UI" w:hAnsi="Segoe UI" w:cs="Segoe UI"/>
                <w:b/>
                <w:sz w:val="20"/>
              </w:rPr>
              <w:t>Message / Decision needed</w:t>
            </w:r>
          </w:p>
        </w:tc>
        <w:tc>
          <w:tcPr>
            <w:tcW w:w="1555" w:type="dxa"/>
            <w:shd w:val="clear" w:color="auto" w:fill="D1E2FF"/>
            <w:vAlign w:val="center"/>
          </w:tcPr>
          <w:p w14:paraId="5553C13D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bCs/>
              </w:rPr>
            </w:pPr>
            <w:r w:rsidRPr="000A6B20">
              <w:rPr>
                <w:rFonts w:ascii="Segoe UI" w:hAnsi="Segoe UI" w:cs="Segoe UI"/>
                <w:bCs/>
                <w:sz w:val="20"/>
              </w:rPr>
              <w:t>Channel</w:t>
            </w:r>
          </w:p>
        </w:tc>
        <w:tc>
          <w:tcPr>
            <w:tcW w:w="1413" w:type="dxa"/>
            <w:shd w:val="clear" w:color="auto" w:fill="D1E2FF"/>
            <w:vAlign w:val="center"/>
          </w:tcPr>
          <w:p w14:paraId="092924F8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bCs/>
              </w:rPr>
            </w:pPr>
            <w:r w:rsidRPr="000A6B20">
              <w:rPr>
                <w:rFonts w:ascii="Segoe UI" w:hAnsi="Segoe UI" w:cs="Segoe UI"/>
                <w:bCs/>
                <w:sz w:val="20"/>
              </w:rPr>
              <w:t>When</w:t>
            </w:r>
          </w:p>
        </w:tc>
      </w:tr>
      <w:tr w:rsidR="000A6B20" w:rsidRPr="00173D08" w14:paraId="6F8E7FDC" w14:textId="77777777" w:rsidTr="000A6B20">
        <w:trPr>
          <w:trHeight w:val="283"/>
        </w:trPr>
        <w:tc>
          <w:tcPr>
            <w:tcW w:w="3075" w:type="dxa"/>
            <w:vAlign w:val="center"/>
          </w:tcPr>
          <w:p w14:paraId="4F9EC355" w14:textId="77777777" w:rsidR="000A6B20" w:rsidRPr="000A6B20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797" w:type="dxa"/>
            <w:vAlign w:val="center"/>
          </w:tcPr>
          <w:p w14:paraId="18B86D92" w14:textId="77777777" w:rsidR="000A6B20" w:rsidRPr="000A6B20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14:paraId="76503DC5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7F5EB68F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6B20" w:rsidRPr="00173D08" w14:paraId="252CA407" w14:textId="77777777" w:rsidTr="000A6B20">
        <w:trPr>
          <w:trHeight w:val="283"/>
        </w:trPr>
        <w:tc>
          <w:tcPr>
            <w:tcW w:w="3075" w:type="dxa"/>
            <w:vAlign w:val="center"/>
          </w:tcPr>
          <w:p w14:paraId="48CC1B20" w14:textId="77777777" w:rsidR="000A6B20" w:rsidRPr="000A6B20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797" w:type="dxa"/>
            <w:vAlign w:val="center"/>
          </w:tcPr>
          <w:p w14:paraId="59396C5F" w14:textId="77777777" w:rsidR="000A6B20" w:rsidRPr="000A6B20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14:paraId="0AFF58E0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01012D1F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6B20" w:rsidRPr="00173D08" w14:paraId="27BE5B5B" w14:textId="77777777" w:rsidTr="000A6B20">
        <w:trPr>
          <w:trHeight w:val="283"/>
        </w:trPr>
        <w:tc>
          <w:tcPr>
            <w:tcW w:w="3075" w:type="dxa"/>
            <w:vAlign w:val="center"/>
          </w:tcPr>
          <w:p w14:paraId="3C9D6900" w14:textId="77777777" w:rsidR="000A6B20" w:rsidRPr="000A6B20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797" w:type="dxa"/>
            <w:vAlign w:val="center"/>
          </w:tcPr>
          <w:p w14:paraId="7DD1FCC6" w14:textId="77777777" w:rsidR="000A6B20" w:rsidRPr="000A6B20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14:paraId="7BDB434B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25B18EC1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6B20" w:rsidRPr="00173D08" w14:paraId="24C43A42" w14:textId="77777777" w:rsidTr="000A6B20">
        <w:trPr>
          <w:trHeight w:val="283"/>
        </w:trPr>
        <w:tc>
          <w:tcPr>
            <w:tcW w:w="3075" w:type="dxa"/>
            <w:vAlign w:val="center"/>
          </w:tcPr>
          <w:p w14:paraId="4CC37259" w14:textId="77777777" w:rsidR="000A6B20" w:rsidRPr="000A6B20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797" w:type="dxa"/>
            <w:vAlign w:val="center"/>
          </w:tcPr>
          <w:p w14:paraId="01069455" w14:textId="77777777" w:rsidR="000A6B20" w:rsidRPr="000A6B20" w:rsidRDefault="000A6B20" w:rsidP="0076297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555" w:type="dxa"/>
            <w:vAlign w:val="center"/>
          </w:tcPr>
          <w:p w14:paraId="747525BE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413" w:type="dxa"/>
            <w:vAlign w:val="center"/>
          </w:tcPr>
          <w:p w14:paraId="4D35D1F3" w14:textId="77777777" w:rsidR="000A6B20" w:rsidRPr="000A6B20" w:rsidRDefault="000A6B20" w:rsidP="000A6B2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E35BE7C" w14:textId="77777777" w:rsidR="000A6B20" w:rsidRDefault="000A6B20">
      <w:pPr>
        <w:rPr>
          <w:rFonts w:ascii="Segoe UI" w:hAnsi="Segoe UI" w:cs="Segoe UI"/>
        </w:rPr>
        <w:sectPr w:rsidR="000A6B20" w:rsidSect="000A6B20">
          <w:type w:val="continuous"/>
          <w:pgSz w:w="23811" w:h="16838"/>
          <w:pgMar w:top="850" w:right="850" w:bottom="850" w:left="993" w:header="720" w:footer="720" w:gutter="0"/>
          <w:cols w:num="2" w:space="720"/>
          <w:docGrid w:linePitch="360"/>
        </w:sectPr>
      </w:pPr>
    </w:p>
    <w:p w14:paraId="78975959" w14:textId="123006B8" w:rsidR="002A6843" w:rsidRPr="00173D08" w:rsidRDefault="002A6843" w:rsidP="00642CA7">
      <w:pPr>
        <w:rPr>
          <w:rFonts w:ascii="Segoe UI" w:hAnsi="Segoe UI" w:cs="Segoe UI"/>
        </w:rPr>
      </w:pPr>
    </w:p>
    <w:sectPr w:rsidR="002A6843" w:rsidRPr="00173D08" w:rsidSect="00800747">
      <w:type w:val="continuous"/>
      <w:pgSz w:w="23811" w:h="16838"/>
      <w:pgMar w:top="850" w:right="850" w:bottom="85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E6AA4" w14:textId="77777777" w:rsidR="002A6843" w:rsidRDefault="002A6843">
      <w:pPr>
        <w:spacing w:after="0" w:line="240" w:lineRule="auto"/>
      </w:pPr>
      <w:r>
        <w:separator/>
      </w:r>
    </w:p>
  </w:endnote>
  <w:endnote w:type="continuationSeparator" w:id="0">
    <w:p w14:paraId="4011B6CC" w14:textId="77777777" w:rsidR="002A6843" w:rsidRDefault="002A6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79003" w14:textId="77777777" w:rsidR="008A48D9" w:rsidRDefault="002A6843">
    <w:pPr>
      <w:pStyle w:val="Footer"/>
      <w:jc w:val="center"/>
    </w:pPr>
    <w:r>
      <w:rPr>
        <w:rFonts w:ascii="Segoe UI" w:hAnsi="Segoe UI"/>
        <w:sz w:val="18"/>
      </w:rPr>
      <w:t>© 2025 Delft Consulting | Companion resource to the book Smooth Operations |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5BBE1" w14:textId="77777777" w:rsidR="002A6843" w:rsidRDefault="002A6843">
      <w:pPr>
        <w:spacing w:after="0" w:line="240" w:lineRule="auto"/>
      </w:pPr>
      <w:r>
        <w:separator/>
      </w:r>
    </w:p>
  </w:footnote>
  <w:footnote w:type="continuationSeparator" w:id="0">
    <w:p w14:paraId="411BE1E5" w14:textId="77777777" w:rsidR="002A6843" w:rsidRDefault="002A6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264E" w14:textId="52114A96" w:rsidR="0048246B" w:rsidRDefault="0048246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224084B" wp14:editId="3CD83F94">
              <wp:simplePos x="0" y="0"/>
              <wp:positionH relativeFrom="column">
                <wp:posOffset>-630555</wp:posOffset>
              </wp:positionH>
              <wp:positionV relativeFrom="paragraph">
                <wp:posOffset>231229</wp:posOffset>
              </wp:positionV>
              <wp:extent cx="15119985" cy="0"/>
              <wp:effectExtent l="0" t="19050" r="24765" b="19050"/>
              <wp:wrapNone/>
              <wp:docPr id="172958818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511998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59885D6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9.65pt,18.2pt" to="1140.9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" strokecolor="#c0504d [3205]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673F8B" wp14:editId="17734B23">
              <wp:simplePos x="0" y="0"/>
              <wp:positionH relativeFrom="column">
                <wp:posOffset>-630555</wp:posOffset>
              </wp:positionH>
              <wp:positionV relativeFrom="paragraph">
                <wp:posOffset>-255181</wp:posOffset>
              </wp:positionV>
              <wp:extent cx="15119271" cy="485304"/>
              <wp:effectExtent l="0" t="0" r="6985" b="0"/>
              <wp:wrapNone/>
              <wp:docPr id="336625812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19271" cy="485304"/>
                      </a:xfrm>
                      <a:prstGeom prst="rect">
                        <a:avLst/>
                      </a:prstGeom>
                      <a:solidFill>
                        <a:srgbClr val="093467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D0CA71" w14:textId="67CA4168" w:rsidR="0048246B" w:rsidRPr="005C1F2A" w:rsidRDefault="0048246B" w:rsidP="0048246B">
                          <w:pPr>
                            <w:pStyle w:val="Title"/>
                            <w:spacing w:after="0"/>
                            <w:jc w:val="center"/>
                            <w:rPr>
                              <w:position w:val="4"/>
                              <w:sz w:val="36"/>
                              <w:szCs w:val="36"/>
                            </w:rPr>
                          </w:pPr>
                          <w:r w:rsidRPr="0048246B">
                            <w:rPr>
                              <w:rFonts w:ascii="Segoe UI Light" w:hAnsi="Segoe UI Light" w:cs="Segoe UI Light"/>
                              <w:color w:val="FFFFFF" w:themeColor="background1"/>
                              <w:position w:val="4"/>
                              <w:sz w:val="40"/>
                              <w:szCs w:val="40"/>
                            </w:rPr>
                            <w:t>A3 Problem‑Solving Report (Root Cause)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C673F8B" id="Rectangle 200" o:spid="_x0000_s1026" style="position:absolute;margin-left:-49.65pt;margin-top:-20.1pt;width:1190.5pt;height:38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" fillcolor="#093467" stroked="f">
              <v:textbox inset="1mm,0,1mm,0">
                <w:txbxContent>
                  <w:p w14:paraId="30D0CA71" w14:textId="67CA4168" w:rsidR="0048246B" w:rsidRPr="005C1F2A" w:rsidRDefault="0048246B" w:rsidP="0048246B">
                    <w:pPr>
                      <w:pStyle w:val="Title"/>
                      <w:spacing w:after="0"/>
                      <w:jc w:val="center"/>
                      <w:rPr>
                        <w:position w:val="4"/>
                        <w:sz w:val="36"/>
                        <w:szCs w:val="36"/>
                      </w:rPr>
                    </w:pPr>
                    <w:r w:rsidRPr="0048246B">
                      <w:rPr>
                        <w:rFonts w:ascii="Segoe UI Light" w:hAnsi="Segoe UI Light" w:cs="Segoe UI Light"/>
                        <w:color w:val="FFFFFF" w:themeColor="background1"/>
                        <w:position w:val="4"/>
                        <w:sz w:val="40"/>
                        <w:szCs w:val="40"/>
                      </w:rPr>
                      <w:t>A3 Problem‑Solving Report (Root Cause)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1" allowOverlap="1" wp14:anchorId="2891C588" wp14:editId="14D6D169">
          <wp:simplePos x="0" y="0"/>
          <wp:positionH relativeFrom="column">
            <wp:posOffset>13675995</wp:posOffset>
          </wp:positionH>
          <wp:positionV relativeFrom="paragraph">
            <wp:posOffset>-178435</wp:posOffset>
          </wp:positionV>
          <wp:extent cx="318770" cy="323850"/>
          <wp:effectExtent l="0" t="0" r="5080" b="0"/>
          <wp:wrapNone/>
          <wp:docPr id="1798365863" name="Picture 5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679225" name="Picture 5" descr="A close up of a logo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5743"/>
                  <a:stretch>
                    <a:fillRect/>
                  </a:stretch>
                </pic:blipFill>
                <pic:spPr bwMode="auto">
                  <a:xfrm>
                    <a:off x="0" y="0"/>
                    <a:ext cx="318770" cy="323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AAEB2" w14:textId="77777777" w:rsidR="0048246B" w:rsidRDefault="0048246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EC9551" wp14:editId="5B29162C">
              <wp:simplePos x="0" y="0"/>
              <wp:positionH relativeFrom="column">
                <wp:posOffset>-630555</wp:posOffset>
              </wp:positionH>
              <wp:positionV relativeFrom="paragraph">
                <wp:posOffset>231229</wp:posOffset>
              </wp:positionV>
              <wp:extent cx="15119985" cy="0"/>
              <wp:effectExtent l="0" t="19050" r="24765" b="19050"/>
              <wp:wrapNone/>
              <wp:docPr id="188254517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511998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0BAACC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9.65pt,18.2pt" to="1140.9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" strokecolor="#c0504d [3205]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2447657" wp14:editId="277CD813">
              <wp:simplePos x="0" y="0"/>
              <wp:positionH relativeFrom="column">
                <wp:posOffset>-630555</wp:posOffset>
              </wp:positionH>
              <wp:positionV relativeFrom="paragraph">
                <wp:posOffset>-255181</wp:posOffset>
              </wp:positionV>
              <wp:extent cx="15119271" cy="485304"/>
              <wp:effectExtent l="0" t="0" r="6985" b="0"/>
              <wp:wrapNone/>
              <wp:docPr id="1175618663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19271" cy="485304"/>
                      </a:xfrm>
                      <a:prstGeom prst="rect">
                        <a:avLst/>
                      </a:prstGeom>
                      <a:solidFill>
                        <a:srgbClr val="093467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DCC3A4B" w14:textId="64C144CA" w:rsidR="0048246B" w:rsidRPr="005C1F2A" w:rsidRDefault="0048246B" w:rsidP="0048246B">
                          <w:pPr>
                            <w:pStyle w:val="Title"/>
                            <w:spacing w:after="0"/>
                            <w:jc w:val="center"/>
                            <w:rPr>
                              <w:position w:val="4"/>
                              <w:sz w:val="36"/>
                              <w:szCs w:val="36"/>
                            </w:rPr>
                          </w:pPr>
                          <w:r w:rsidRPr="0048246B">
                            <w:rPr>
                              <w:rFonts w:ascii="Segoe UI Light" w:hAnsi="Segoe UI Light" w:cs="Segoe UI Light"/>
                              <w:color w:val="FFFFFF" w:themeColor="background1"/>
                              <w:position w:val="4"/>
                              <w:sz w:val="40"/>
                              <w:szCs w:val="40"/>
                            </w:rPr>
                            <w:t xml:space="preserve">A3 </w:t>
                          </w:r>
                          <w:r>
                            <w:rPr>
                              <w:rFonts w:ascii="Segoe UI Light" w:hAnsi="Segoe UI Light" w:cs="Segoe UI Light"/>
                              <w:color w:val="FFFFFF" w:themeColor="background1"/>
                              <w:position w:val="4"/>
                              <w:sz w:val="40"/>
                              <w:szCs w:val="40"/>
                            </w:rPr>
                            <w:t>Proposal / Plan (General)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2447657" id="_x0000_s1027" style="position:absolute;margin-left:-49.65pt;margin-top:-20.1pt;width:1190.5pt;height:38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" fillcolor="#093467" stroked="f">
              <v:textbox inset="1mm,0,1mm,0">
                <w:txbxContent>
                  <w:p w14:paraId="2DCC3A4B" w14:textId="64C144CA" w:rsidR="0048246B" w:rsidRPr="005C1F2A" w:rsidRDefault="0048246B" w:rsidP="0048246B">
                    <w:pPr>
                      <w:pStyle w:val="Title"/>
                      <w:spacing w:after="0"/>
                      <w:jc w:val="center"/>
                      <w:rPr>
                        <w:position w:val="4"/>
                        <w:sz w:val="36"/>
                        <w:szCs w:val="36"/>
                      </w:rPr>
                    </w:pPr>
                    <w:r w:rsidRPr="0048246B">
                      <w:rPr>
                        <w:rFonts w:ascii="Segoe UI Light" w:hAnsi="Segoe UI Light" w:cs="Segoe UI Light"/>
                        <w:color w:val="FFFFFF" w:themeColor="background1"/>
                        <w:position w:val="4"/>
                        <w:sz w:val="40"/>
                        <w:szCs w:val="40"/>
                      </w:rPr>
                      <w:t xml:space="preserve">A3 </w:t>
                    </w:r>
                    <w:r>
                      <w:rPr>
                        <w:rFonts w:ascii="Segoe UI Light" w:hAnsi="Segoe UI Light" w:cs="Segoe UI Light"/>
                        <w:color w:val="FFFFFF" w:themeColor="background1"/>
                        <w:position w:val="4"/>
                        <w:sz w:val="40"/>
                        <w:szCs w:val="40"/>
                      </w:rPr>
                      <w:t>Proposal / Plan (General)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1" allowOverlap="1" wp14:anchorId="7B7A1D07" wp14:editId="16B8845D">
          <wp:simplePos x="0" y="0"/>
          <wp:positionH relativeFrom="column">
            <wp:posOffset>13675995</wp:posOffset>
          </wp:positionH>
          <wp:positionV relativeFrom="paragraph">
            <wp:posOffset>-178435</wp:posOffset>
          </wp:positionV>
          <wp:extent cx="318770" cy="323850"/>
          <wp:effectExtent l="0" t="0" r="5080" b="0"/>
          <wp:wrapNone/>
          <wp:docPr id="1238969378" name="Picture 5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679225" name="Picture 5" descr="A close up of a logo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5743"/>
                  <a:stretch>
                    <a:fillRect/>
                  </a:stretch>
                </pic:blipFill>
                <pic:spPr bwMode="auto">
                  <a:xfrm>
                    <a:off x="0" y="0"/>
                    <a:ext cx="318770" cy="323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25449197">
    <w:abstractNumId w:val="8"/>
  </w:num>
  <w:num w:numId="2" w16cid:durableId="171578526">
    <w:abstractNumId w:val="6"/>
  </w:num>
  <w:num w:numId="3" w16cid:durableId="305014697">
    <w:abstractNumId w:val="5"/>
  </w:num>
  <w:num w:numId="4" w16cid:durableId="158734495">
    <w:abstractNumId w:val="4"/>
  </w:num>
  <w:num w:numId="5" w16cid:durableId="1659767246">
    <w:abstractNumId w:val="7"/>
  </w:num>
  <w:num w:numId="6" w16cid:durableId="1438015228">
    <w:abstractNumId w:val="3"/>
  </w:num>
  <w:num w:numId="7" w16cid:durableId="447163310">
    <w:abstractNumId w:val="2"/>
  </w:num>
  <w:num w:numId="8" w16cid:durableId="1160345755">
    <w:abstractNumId w:val="1"/>
  </w:num>
  <w:num w:numId="9" w16cid:durableId="44612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6B20"/>
    <w:rsid w:val="0015074B"/>
    <w:rsid w:val="00173D08"/>
    <w:rsid w:val="00174E4F"/>
    <w:rsid w:val="0029639D"/>
    <w:rsid w:val="002A6843"/>
    <w:rsid w:val="00326F90"/>
    <w:rsid w:val="003424B7"/>
    <w:rsid w:val="003A2AB1"/>
    <w:rsid w:val="0048246B"/>
    <w:rsid w:val="00514B69"/>
    <w:rsid w:val="00642CA7"/>
    <w:rsid w:val="00800747"/>
    <w:rsid w:val="008A48D9"/>
    <w:rsid w:val="00AA1D8D"/>
    <w:rsid w:val="00AD27BE"/>
    <w:rsid w:val="00B47730"/>
    <w:rsid w:val="00CB0664"/>
    <w:rsid w:val="00F4677F"/>
    <w:rsid w:val="00FC5D4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85F5825"/>
  <w14:defaultImageDpi w14:val="300"/>
  <w15:docId w15:val="{9600A733-B335-46CC-96E2-27931C574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1282</Characters>
  <Application>Microsoft Office Word</Application>
  <DocSecurity>0</DocSecurity>
  <Lines>33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Bernhard de Pauw Gerlings</cp:lastModifiedBy>
  <cp:revision>3</cp:revision>
  <dcterms:created xsi:type="dcterms:W3CDTF">2025-10-13T13:26:00Z</dcterms:created>
  <dcterms:modified xsi:type="dcterms:W3CDTF">2025-11-07T10:01:00Z</dcterms:modified>
  <cp:category/>
</cp:coreProperties>
</file>